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91513DC" w:rsidR="00BF7F06" w:rsidRPr="004B25B5" w:rsidRDefault="00D86BB9" w:rsidP="009E4AB7">
      <w:pPr>
        <w:rPr>
          <w:rFonts w:ascii="Calibri" w:hAnsi="Calibri" w:cs="Calibri"/>
          <w:b/>
          <w:bCs/>
          <w:sz w:val="26"/>
          <w:szCs w:val="26"/>
        </w:rPr>
      </w:pPr>
      <w:r>
        <w:rPr>
          <w:rFonts w:ascii="Calibri" w:hAnsi="Calibri" w:cs="Calibri"/>
          <w:b/>
          <w:bCs/>
          <w:sz w:val="26"/>
          <w:szCs w:val="26"/>
        </w:rPr>
        <w:t>Doubters Welcome</w:t>
      </w:r>
    </w:p>
    <w:p w14:paraId="2CDC2AFF" w14:textId="4B0CCD34" w:rsidR="007A6325" w:rsidRPr="004B25B5" w:rsidRDefault="001A38F2" w:rsidP="009E4AB7">
      <w:pPr>
        <w:rPr>
          <w:rFonts w:ascii="Calibri" w:hAnsi="Calibri" w:cs="Calibri"/>
          <w:b/>
          <w:bCs/>
          <w:sz w:val="26"/>
          <w:szCs w:val="26"/>
        </w:rPr>
      </w:pPr>
      <w:r>
        <w:rPr>
          <w:rFonts w:ascii="Calibri" w:hAnsi="Calibri" w:cs="Calibri"/>
          <w:b/>
          <w:bCs/>
          <w:sz w:val="26"/>
          <w:szCs w:val="26"/>
        </w:rPr>
        <w:t>Rescued From Doubt</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3</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D86BB9">
        <w:rPr>
          <w:rFonts w:ascii="Calibri" w:hAnsi="Calibri" w:cs="Calibri"/>
          <w:b/>
          <w:bCs/>
          <w:sz w:val="26"/>
          <w:szCs w:val="26"/>
        </w:rPr>
        <w:t>3</w:t>
      </w:r>
      <w:r w:rsidR="00C01D01">
        <w:rPr>
          <w:rFonts w:ascii="Calibri" w:hAnsi="Calibri" w:cs="Calibri"/>
          <w:b/>
          <w:bCs/>
          <w:sz w:val="26"/>
          <w:szCs w:val="26"/>
        </w:rPr>
        <w:t>)</w:t>
      </w:r>
    </w:p>
    <w:p w14:paraId="156A3DE0" w14:textId="1B5DFCAE" w:rsidR="007A6325" w:rsidRPr="004B25B5" w:rsidRDefault="0089231B" w:rsidP="009E4AB7">
      <w:pPr>
        <w:rPr>
          <w:rFonts w:ascii="Calibri" w:hAnsi="Calibri" w:cs="Calibri"/>
          <w:b/>
          <w:bCs/>
          <w:sz w:val="26"/>
          <w:szCs w:val="26"/>
        </w:rPr>
      </w:pPr>
      <w:r>
        <w:rPr>
          <w:rFonts w:ascii="Calibri" w:hAnsi="Calibri" w:cs="Calibri"/>
          <w:b/>
          <w:bCs/>
          <w:sz w:val="26"/>
          <w:szCs w:val="26"/>
        </w:rPr>
        <w:t>Matthew 1</w:t>
      </w:r>
      <w:r w:rsidR="001A38F2">
        <w:rPr>
          <w:rFonts w:ascii="Calibri" w:hAnsi="Calibri" w:cs="Calibri"/>
          <w:b/>
          <w:bCs/>
          <w:sz w:val="26"/>
          <w:szCs w:val="26"/>
        </w:rPr>
        <w:t>4:23-33</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75803492" w14:textId="27156061" w:rsidR="001A38F2" w:rsidRPr="001A38F2" w:rsidRDefault="001A38F2" w:rsidP="001A38F2">
      <w:pPr>
        <w:spacing w:line="276" w:lineRule="auto"/>
        <w:rPr>
          <w:rFonts w:ascii="Calibri" w:hAnsi="Calibri"/>
        </w:rPr>
      </w:pPr>
      <w:r w:rsidRPr="001A38F2">
        <w:rPr>
          <w:rFonts w:ascii="Calibri" w:hAnsi="Calibri"/>
        </w:rPr>
        <w:t xml:space="preserve">A few years ago, Gena and I decided to surprise our family in Texas by showing up early for Christmas. We always do Christmas Eve services here at Edge Church. We tend to see family the day after Christmas. But we thought, “Hey, we're going to surprise everybody.” So we jumped in the car immediately after we finished our last Christmas Eve service. We had everything </w:t>
      </w:r>
      <w:r w:rsidR="00112DDE">
        <w:rPr>
          <w:rFonts w:ascii="Calibri" w:hAnsi="Calibri"/>
        </w:rPr>
        <w:t xml:space="preserve">packed and </w:t>
      </w:r>
      <w:r w:rsidRPr="001A38F2">
        <w:rPr>
          <w:rFonts w:ascii="Calibri" w:hAnsi="Calibri"/>
        </w:rPr>
        <w:t>ready to go</w:t>
      </w:r>
      <w:r w:rsidR="00112DDE">
        <w:rPr>
          <w:rFonts w:ascii="Calibri" w:hAnsi="Calibri"/>
        </w:rPr>
        <w:t xml:space="preserve"> before church so we could leave quickly</w:t>
      </w:r>
      <w:r w:rsidRPr="001A38F2">
        <w:rPr>
          <w:rFonts w:ascii="Calibri" w:hAnsi="Calibri"/>
        </w:rPr>
        <w:t xml:space="preserve">. We drove all night. At 3am we're in Salina, Kansas. I said, “Gena, I can't drive anymore. We got to rest a little bit before we continue on.” She said, “Okay, sounds good.” </w:t>
      </w:r>
    </w:p>
    <w:p w14:paraId="526DBE33" w14:textId="77777777" w:rsidR="001A38F2" w:rsidRPr="001A38F2" w:rsidRDefault="001A38F2" w:rsidP="001A38F2">
      <w:pPr>
        <w:spacing w:line="276" w:lineRule="auto"/>
        <w:rPr>
          <w:rFonts w:ascii="Calibri" w:hAnsi="Calibri"/>
        </w:rPr>
      </w:pPr>
    </w:p>
    <w:p w14:paraId="5726796D" w14:textId="3BFD30ED" w:rsidR="001A38F2" w:rsidRPr="001A38F2" w:rsidRDefault="001A38F2" w:rsidP="001A38F2">
      <w:pPr>
        <w:spacing w:line="276" w:lineRule="auto"/>
        <w:rPr>
          <w:rFonts w:ascii="Calibri" w:hAnsi="Calibri"/>
        </w:rPr>
      </w:pPr>
      <w:r w:rsidRPr="001A38F2">
        <w:rPr>
          <w:rFonts w:ascii="Calibri" w:hAnsi="Calibri"/>
        </w:rPr>
        <w:t xml:space="preserve">I walked into the hotel and I said, “We need a room. By the way, how far is it to Oklahoma City?” The guy behind the counter said, “Cowboy…” (This is the only time I've ever been called cowboy.) He said, “Cowboy, the interstate is shut down. There's a massive storm that's moving in from Oklahoma. You're not going anywhere tonight.” I was like, “Oh my goodness.” We checked the weather in Colorado and Kansas, but not Oklahoma and for some weird reason this </w:t>
      </w:r>
      <w:r w:rsidR="00112DDE">
        <w:rPr>
          <w:rFonts w:ascii="Calibri" w:hAnsi="Calibri"/>
        </w:rPr>
        <w:t xml:space="preserve">unexpected </w:t>
      </w:r>
      <w:r w:rsidRPr="001A38F2">
        <w:rPr>
          <w:rFonts w:ascii="Calibri" w:hAnsi="Calibri"/>
        </w:rPr>
        <w:t xml:space="preserve">storm is rolling through. It shuts everything down. We're stuck in this cheap motel for most of Christmas Day. Finally the interstate opened again. Driving from Salina, Kansas to North Texas, I drove about 20 miles an hour. There were cars abandoned all over the road the rest of the of the way. It was amazing to see all of these people that had been stuck in a storm. All these people that had </w:t>
      </w:r>
      <w:r w:rsidR="00112DDE">
        <w:rPr>
          <w:rFonts w:ascii="Calibri" w:hAnsi="Calibri"/>
        </w:rPr>
        <w:t>left their</w:t>
      </w:r>
      <w:r w:rsidRPr="001A38F2">
        <w:rPr>
          <w:rFonts w:ascii="Calibri" w:hAnsi="Calibri"/>
        </w:rPr>
        <w:t xml:space="preserve"> cars</w:t>
      </w:r>
      <w:r w:rsidR="00112DDE">
        <w:rPr>
          <w:rFonts w:ascii="Calibri" w:hAnsi="Calibri"/>
        </w:rPr>
        <w:t xml:space="preserve"> and belongings behind</w:t>
      </w:r>
      <w:r w:rsidRPr="001A38F2">
        <w:rPr>
          <w:rFonts w:ascii="Calibri" w:hAnsi="Calibri"/>
        </w:rPr>
        <w:t xml:space="preserve">. It was a very scary thing. </w:t>
      </w:r>
    </w:p>
    <w:p w14:paraId="7A0D2EB3" w14:textId="77777777" w:rsidR="001A38F2" w:rsidRPr="001A38F2" w:rsidRDefault="001A38F2" w:rsidP="001A38F2">
      <w:pPr>
        <w:spacing w:line="276" w:lineRule="auto"/>
        <w:rPr>
          <w:rFonts w:ascii="Calibri" w:hAnsi="Calibri"/>
        </w:rPr>
      </w:pPr>
    </w:p>
    <w:p w14:paraId="66C57CA4" w14:textId="5234CFF2" w:rsidR="001A38F2" w:rsidRPr="001A38F2" w:rsidRDefault="00112DDE" w:rsidP="001A38F2">
      <w:pPr>
        <w:spacing w:line="276" w:lineRule="auto"/>
        <w:rPr>
          <w:rFonts w:ascii="Calibri" w:hAnsi="Calibri"/>
        </w:rPr>
      </w:pPr>
      <w:r>
        <w:rPr>
          <w:rFonts w:ascii="Calibri" w:hAnsi="Calibri"/>
        </w:rPr>
        <w:t>Today, w</w:t>
      </w:r>
      <w:r w:rsidR="001A38F2" w:rsidRPr="001A38F2">
        <w:rPr>
          <w:rFonts w:ascii="Calibri" w:hAnsi="Calibri"/>
        </w:rPr>
        <w:t xml:space="preserve">e're talking about being stuck in a storm. If you live long enough, you will go through storms. Maybe you're in the middle of a financial storm. Maybe you're in the middle of a health storm. Maybe you're in the middle of a crisis with your family, or your career, or your job. Maybe you're in a mental health storm. The storms of life never seem to </w:t>
      </w:r>
      <w:proofErr w:type="gramStart"/>
      <w:r w:rsidR="001A38F2" w:rsidRPr="001A38F2">
        <w:rPr>
          <w:rFonts w:ascii="Calibri" w:hAnsi="Calibri"/>
        </w:rPr>
        <w:t>cease</w:t>
      </w:r>
      <w:proofErr w:type="gramEnd"/>
      <w:r w:rsidR="001A38F2" w:rsidRPr="001A38F2">
        <w:rPr>
          <w:rFonts w:ascii="Calibri" w:hAnsi="Calibri"/>
        </w:rPr>
        <w:t xml:space="preserve"> and they always show up at times that are the least expected. But it is in those moments that we have the greatest opportunity to step forward in faith. </w:t>
      </w:r>
    </w:p>
    <w:p w14:paraId="414B83E8" w14:textId="77777777" w:rsidR="001A38F2" w:rsidRPr="001A38F2" w:rsidRDefault="001A38F2" w:rsidP="001A38F2">
      <w:pPr>
        <w:spacing w:line="276" w:lineRule="auto"/>
        <w:rPr>
          <w:rFonts w:ascii="Calibri" w:hAnsi="Calibri"/>
        </w:rPr>
      </w:pPr>
    </w:p>
    <w:p w14:paraId="09103D71" w14:textId="4F4D4B02" w:rsidR="001A38F2" w:rsidRPr="001A38F2" w:rsidRDefault="001A38F2" w:rsidP="001A38F2">
      <w:pPr>
        <w:spacing w:line="276" w:lineRule="auto"/>
        <w:rPr>
          <w:rFonts w:ascii="Calibri" w:hAnsi="Calibri"/>
        </w:rPr>
      </w:pPr>
      <w:r w:rsidRPr="001A38F2">
        <w:rPr>
          <w:rFonts w:ascii="Calibri" w:hAnsi="Calibri"/>
        </w:rPr>
        <w:t xml:space="preserve">I want us to look at Matthew 14, one of the most loved and popular passages of scripture related to this topic of storms. It is the story of Jesus walking on the water. </w:t>
      </w:r>
    </w:p>
    <w:p w14:paraId="4F11C994" w14:textId="77777777" w:rsidR="001A38F2" w:rsidRPr="001A38F2" w:rsidRDefault="001A38F2" w:rsidP="001A38F2">
      <w:pPr>
        <w:spacing w:line="276" w:lineRule="auto"/>
        <w:rPr>
          <w:rFonts w:ascii="Calibri" w:hAnsi="Calibri"/>
        </w:rPr>
      </w:pPr>
    </w:p>
    <w:p w14:paraId="786F0F13" w14:textId="66B51860" w:rsidR="001A38F2" w:rsidRPr="001A38F2" w:rsidRDefault="001A38F2" w:rsidP="001A38F2">
      <w:pPr>
        <w:spacing w:line="276" w:lineRule="auto"/>
        <w:rPr>
          <w:rFonts w:ascii="Calibri" w:hAnsi="Calibri"/>
        </w:rPr>
      </w:pPr>
      <w:r w:rsidRPr="001A38F2">
        <w:rPr>
          <w:rFonts w:ascii="Calibri" w:hAnsi="Calibri"/>
        </w:rPr>
        <w:t xml:space="preserve">Jesus fed the 5,000, perhaps one of His most famous miracles. He's had a great day. He decides to go to a mountain to pray. He tells the disciples, “Why don't you guys </w:t>
      </w:r>
      <w:r w:rsidR="00CB1EB5">
        <w:rPr>
          <w:rFonts w:ascii="Calibri" w:hAnsi="Calibri"/>
        </w:rPr>
        <w:t xml:space="preserve">cross </w:t>
      </w:r>
      <w:r w:rsidRPr="001A38F2">
        <w:rPr>
          <w:rFonts w:ascii="Calibri" w:hAnsi="Calibri"/>
        </w:rPr>
        <w:t xml:space="preserve">the Sea of Galilee. I'll catch up with you later. I'm going to go talk to the </w:t>
      </w:r>
      <w:proofErr w:type="gramStart"/>
      <w:r w:rsidRPr="001A38F2">
        <w:rPr>
          <w:rFonts w:ascii="Calibri" w:hAnsi="Calibri"/>
        </w:rPr>
        <w:t>Father</w:t>
      </w:r>
      <w:proofErr w:type="gramEnd"/>
      <w:r w:rsidRPr="001A38F2">
        <w:rPr>
          <w:rFonts w:ascii="Calibri" w:hAnsi="Calibri"/>
        </w:rPr>
        <w:t xml:space="preserve">.” They head out across the Sea of Galilee. Jesus prays. Jesus doesn't have a jet ski, He doesn't have a boat, He doesn't have any </w:t>
      </w:r>
      <w:r w:rsidRPr="001A38F2">
        <w:rPr>
          <w:rFonts w:ascii="Calibri" w:hAnsi="Calibri"/>
        </w:rPr>
        <w:lastRenderedPageBreak/>
        <w:t xml:space="preserve">other modern forms of transportation, so He’s like, “I'm going to walk.” He begins to walk across the Sea of Galilee. </w:t>
      </w:r>
    </w:p>
    <w:p w14:paraId="57A243B6" w14:textId="77777777" w:rsidR="001A38F2" w:rsidRPr="001A38F2" w:rsidRDefault="001A38F2" w:rsidP="001A38F2">
      <w:pPr>
        <w:spacing w:line="276" w:lineRule="auto"/>
        <w:rPr>
          <w:rFonts w:ascii="Calibri" w:hAnsi="Calibri"/>
        </w:rPr>
      </w:pPr>
    </w:p>
    <w:p w14:paraId="070C880B" w14:textId="74E6D7B5" w:rsidR="001A38F2" w:rsidRPr="001A38F2" w:rsidRDefault="00CB1EB5" w:rsidP="001A38F2">
      <w:pPr>
        <w:spacing w:line="276" w:lineRule="auto"/>
        <w:rPr>
          <w:rFonts w:ascii="Calibri" w:hAnsi="Calibri"/>
        </w:rPr>
      </w:pPr>
      <w:r>
        <w:rPr>
          <w:rFonts w:ascii="Calibri" w:hAnsi="Calibri"/>
        </w:rPr>
        <w:t>T</w:t>
      </w:r>
      <w:r w:rsidR="001A38F2" w:rsidRPr="001A38F2">
        <w:rPr>
          <w:rFonts w:ascii="Calibri" w:hAnsi="Calibri"/>
        </w:rPr>
        <w:t xml:space="preserve">here's a really big storm. It’s somewhere between 3 o'clock and 6 o'clock in the morning (the gospel of Mark says it was the fourth watch of the night), so it's very early in the morning the next day. The disciples are completely panicked, they are totally freaked out because this storm is so big. Keep in mind, some of the disciples were fishermen. They knew about the storms on the Sea of Galilee and they're panicked. I would imagine they're throwing up over the side of the boat, they're hanging on for dear life. They absolutely don't know what to do. Then </w:t>
      </w:r>
      <w:proofErr w:type="gramStart"/>
      <w:r w:rsidR="001A38F2" w:rsidRPr="001A38F2">
        <w:rPr>
          <w:rFonts w:ascii="Calibri" w:hAnsi="Calibri"/>
        </w:rPr>
        <w:t>all of a sudden</w:t>
      </w:r>
      <w:proofErr w:type="gramEnd"/>
      <w:r w:rsidR="001A38F2" w:rsidRPr="001A38F2">
        <w:rPr>
          <w:rFonts w:ascii="Calibri" w:hAnsi="Calibri"/>
        </w:rPr>
        <w:t xml:space="preserve">, out of nowhere, they think they see a ghost. Then, “Oh, it looks like a person.” Then, “Oh, maybe that's Jesus.” </w:t>
      </w:r>
    </w:p>
    <w:p w14:paraId="06CBC931" w14:textId="77777777" w:rsidR="001A38F2" w:rsidRPr="001A38F2" w:rsidRDefault="001A38F2" w:rsidP="001A38F2">
      <w:pPr>
        <w:spacing w:line="276" w:lineRule="auto"/>
        <w:rPr>
          <w:rFonts w:ascii="Calibri" w:hAnsi="Calibri"/>
        </w:rPr>
      </w:pPr>
    </w:p>
    <w:p w14:paraId="52F2234F" w14:textId="089C231B" w:rsidR="001A38F2" w:rsidRPr="001A38F2" w:rsidRDefault="001A38F2" w:rsidP="001A38F2">
      <w:pPr>
        <w:spacing w:line="276" w:lineRule="auto"/>
        <w:rPr>
          <w:rFonts w:ascii="Calibri" w:hAnsi="Calibri"/>
        </w:rPr>
      </w:pPr>
      <w:r w:rsidRPr="001A38F2">
        <w:rPr>
          <w:rFonts w:ascii="Calibri" w:hAnsi="Calibri"/>
        </w:rPr>
        <w:t xml:space="preserve">Jesus has the unusual tendency to show up in the most unusual places. Look with me beginning </w:t>
      </w:r>
      <w:r w:rsidR="00112DDE">
        <w:rPr>
          <w:rFonts w:ascii="Calibri" w:hAnsi="Calibri"/>
        </w:rPr>
        <w:t>in Matthew 14:</w:t>
      </w:r>
      <w:r w:rsidRPr="001A38F2">
        <w:rPr>
          <w:rFonts w:ascii="Calibri" w:hAnsi="Calibri"/>
        </w:rPr>
        <w:t xml:space="preserve">23 and we'll </w:t>
      </w:r>
      <w:proofErr w:type="gramStart"/>
      <w:r w:rsidRPr="001A38F2">
        <w:rPr>
          <w:rFonts w:ascii="Calibri" w:hAnsi="Calibri"/>
        </w:rPr>
        <w:t>continue on</w:t>
      </w:r>
      <w:proofErr w:type="gramEnd"/>
      <w:r w:rsidRPr="001A38F2">
        <w:rPr>
          <w:rFonts w:ascii="Calibri" w:hAnsi="Calibri"/>
        </w:rPr>
        <w:t xml:space="preserve"> because I want to talk to you today about being rescued from doubt. </w:t>
      </w:r>
    </w:p>
    <w:p w14:paraId="2E41649E" w14:textId="77777777" w:rsidR="001A38F2" w:rsidRPr="001A38F2" w:rsidRDefault="001A38F2" w:rsidP="001A38F2">
      <w:pPr>
        <w:spacing w:line="276" w:lineRule="auto"/>
        <w:rPr>
          <w:rFonts w:ascii="Calibri" w:hAnsi="Calibri"/>
        </w:rPr>
      </w:pPr>
    </w:p>
    <w:p w14:paraId="1DBDCFDA" w14:textId="77777777" w:rsidR="001A38F2" w:rsidRPr="001A38F2" w:rsidRDefault="001A38F2" w:rsidP="001A38F2">
      <w:pPr>
        <w:spacing w:line="276" w:lineRule="auto"/>
        <w:rPr>
          <w:rFonts w:ascii="Calibri" w:hAnsi="Calibri"/>
        </w:rPr>
      </w:pPr>
      <w:r w:rsidRPr="001A38F2">
        <w:rPr>
          <w:rFonts w:ascii="Calibri" w:hAnsi="Calibri"/>
        </w:rPr>
        <w:t xml:space="preserve">For those of you that haven't been with us over the last few weeks, we've been in a series called “Doubters Welcome.” We've been talking about how to deal with doubt. We saw in week one, doubters at the resurrection of Jesus. Last week, we saw doubt related to John the Baptist, who had been Jesus’ associate, Jesus' friend, Jesus' cousin. Yet when he's arrested and he's about to lose his life, he begins to doubt. Today I want to turn our attention to the doubt of Simon Peter and the disciples. </w:t>
      </w:r>
    </w:p>
    <w:p w14:paraId="15DB987E" w14:textId="77777777" w:rsidR="001A38F2" w:rsidRPr="001A38F2" w:rsidRDefault="001A38F2" w:rsidP="001A38F2">
      <w:pPr>
        <w:spacing w:line="276" w:lineRule="auto"/>
        <w:rPr>
          <w:rFonts w:ascii="Calibri" w:hAnsi="Calibri"/>
        </w:rPr>
      </w:pPr>
    </w:p>
    <w:p w14:paraId="2475D964" w14:textId="77777777" w:rsidR="001A38F2" w:rsidRPr="001A38F2" w:rsidRDefault="001A38F2" w:rsidP="001A38F2">
      <w:pPr>
        <w:spacing w:line="276" w:lineRule="auto"/>
        <w:rPr>
          <w:rFonts w:ascii="Calibri" w:hAnsi="Calibri"/>
        </w:rPr>
      </w:pPr>
      <w:r w:rsidRPr="001A38F2">
        <w:rPr>
          <w:rFonts w:ascii="Calibri" w:hAnsi="Calibri"/>
        </w:rPr>
        <w:t>“After dismissing the crowds, he went up on the mountain by himself to pray. Well into the night, he was there alone. Meanwhile, the boat was already some distance from land, battered by the waves, because the wind was against them. Jesus came toward them walking on the sea very early in the morning” (Matthew 14:23-25).</w:t>
      </w:r>
    </w:p>
    <w:p w14:paraId="58218CF8" w14:textId="77777777" w:rsidR="001A38F2" w:rsidRPr="001A38F2" w:rsidRDefault="001A38F2" w:rsidP="001A38F2">
      <w:pPr>
        <w:spacing w:line="276" w:lineRule="auto"/>
        <w:rPr>
          <w:rFonts w:ascii="Calibri" w:hAnsi="Calibri"/>
        </w:rPr>
      </w:pPr>
    </w:p>
    <w:p w14:paraId="1A29F66A" w14:textId="77777777" w:rsidR="001A38F2" w:rsidRPr="001A38F2" w:rsidRDefault="001A38F2" w:rsidP="001A38F2">
      <w:pPr>
        <w:spacing w:line="276" w:lineRule="auto"/>
        <w:rPr>
          <w:rFonts w:ascii="Calibri" w:hAnsi="Calibri"/>
        </w:rPr>
      </w:pPr>
      <w:r w:rsidRPr="001A38F2">
        <w:rPr>
          <w:rFonts w:ascii="Calibri" w:hAnsi="Calibri"/>
        </w:rPr>
        <w:t xml:space="preserve">How can we be rescued from doubt? </w:t>
      </w:r>
    </w:p>
    <w:p w14:paraId="56DEFEB2" w14:textId="77777777" w:rsidR="001A38F2" w:rsidRPr="001A38F2" w:rsidRDefault="001A38F2" w:rsidP="001A38F2">
      <w:pPr>
        <w:spacing w:line="276" w:lineRule="auto"/>
        <w:rPr>
          <w:rFonts w:ascii="Calibri" w:hAnsi="Calibri"/>
        </w:rPr>
      </w:pPr>
    </w:p>
    <w:p w14:paraId="43DDE9BA" w14:textId="77777777" w:rsidR="001A38F2" w:rsidRPr="001A38F2" w:rsidRDefault="001A38F2" w:rsidP="001A38F2">
      <w:pPr>
        <w:spacing w:line="276" w:lineRule="auto"/>
        <w:rPr>
          <w:rFonts w:ascii="Calibri" w:hAnsi="Calibri"/>
          <w:b/>
          <w:bCs/>
        </w:rPr>
      </w:pPr>
      <w:r w:rsidRPr="001A38F2">
        <w:rPr>
          <w:rFonts w:ascii="Calibri" w:hAnsi="Calibri"/>
          <w:b/>
          <w:bCs/>
        </w:rPr>
        <w:t>1. Take a step of faith.</w:t>
      </w:r>
    </w:p>
    <w:p w14:paraId="335C5019" w14:textId="77777777" w:rsidR="001A38F2" w:rsidRPr="001A38F2" w:rsidRDefault="001A38F2" w:rsidP="001A38F2">
      <w:pPr>
        <w:spacing w:line="276" w:lineRule="auto"/>
        <w:rPr>
          <w:rFonts w:ascii="Calibri" w:hAnsi="Calibri"/>
        </w:rPr>
      </w:pPr>
    </w:p>
    <w:p w14:paraId="7779AC84" w14:textId="015CD717" w:rsidR="001A38F2" w:rsidRPr="001A38F2" w:rsidRDefault="001A38F2" w:rsidP="001A38F2">
      <w:pPr>
        <w:spacing w:line="276" w:lineRule="auto"/>
        <w:rPr>
          <w:rFonts w:ascii="Calibri" w:hAnsi="Calibri"/>
        </w:rPr>
      </w:pPr>
      <w:r w:rsidRPr="001A38F2">
        <w:rPr>
          <w:rFonts w:ascii="Calibri" w:hAnsi="Calibri"/>
        </w:rPr>
        <w:t xml:space="preserve">If you want to be rescued from doubt, you </w:t>
      </w:r>
      <w:r w:rsidR="00CB1EB5">
        <w:rPr>
          <w:rFonts w:ascii="Calibri" w:hAnsi="Calibri"/>
        </w:rPr>
        <w:t>must</w:t>
      </w:r>
      <w:r w:rsidRPr="001A38F2">
        <w:rPr>
          <w:rFonts w:ascii="Calibri" w:hAnsi="Calibri"/>
        </w:rPr>
        <w:t xml:space="preserve"> take that step of faith.</w:t>
      </w:r>
    </w:p>
    <w:p w14:paraId="11DC3134" w14:textId="77777777" w:rsidR="001A38F2" w:rsidRPr="001A38F2" w:rsidRDefault="001A38F2" w:rsidP="001A38F2">
      <w:pPr>
        <w:spacing w:line="276" w:lineRule="auto"/>
        <w:rPr>
          <w:rFonts w:ascii="Calibri" w:hAnsi="Calibri"/>
        </w:rPr>
      </w:pPr>
    </w:p>
    <w:p w14:paraId="47584513" w14:textId="77777777" w:rsidR="001A38F2" w:rsidRPr="001A38F2" w:rsidRDefault="001A38F2" w:rsidP="001A38F2">
      <w:pPr>
        <w:spacing w:line="276" w:lineRule="auto"/>
        <w:rPr>
          <w:rFonts w:ascii="Calibri" w:hAnsi="Calibri"/>
        </w:rPr>
      </w:pPr>
      <w:r w:rsidRPr="001A38F2">
        <w:rPr>
          <w:rFonts w:ascii="Calibri" w:hAnsi="Calibri"/>
        </w:rPr>
        <w:t xml:space="preserve">“When the disciples saw him walking on the sea, they were terrified. ‘It’s a ghost! they said, and they cried out in fear. Immediately Jesus spoke to them. ‘Have courage! It is I. Don’t be afraid.’ </w:t>
      </w:r>
      <w:r w:rsidRPr="001A38F2">
        <w:rPr>
          <w:rFonts w:ascii="Calibri" w:hAnsi="Calibri"/>
        </w:rPr>
        <w:lastRenderedPageBreak/>
        <w:t>‘Lord, if it’s you,’ Peter answered him, ‘command me to come to you on the water.  He said, ‘Come’” (Matthew 14:26-29).</w:t>
      </w:r>
    </w:p>
    <w:p w14:paraId="205EB1B0" w14:textId="77777777" w:rsidR="001A38F2" w:rsidRPr="001A38F2" w:rsidRDefault="001A38F2" w:rsidP="001A38F2">
      <w:pPr>
        <w:spacing w:line="276" w:lineRule="auto"/>
        <w:rPr>
          <w:rFonts w:ascii="Calibri" w:hAnsi="Calibri"/>
        </w:rPr>
      </w:pPr>
    </w:p>
    <w:p w14:paraId="6BD360DC" w14:textId="73E9E86B" w:rsidR="001A38F2" w:rsidRPr="001A38F2" w:rsidRDefault="001A38F2" w:rsidP="001A38F2">
      <w:pPr>
        <w:spacing w:line="276" w:lineRule="auto"/>
        <w:rPr>
          <w:rFonts w:ascii="Calibri" w:hAnsi="Calibri"/>
        </w:rPr>
      </w:pPr>
      <w:r w:rsidRPr="001A38F2">
        <w:rPr>
          <w:rFonts w:ascii="Calibri" w:hAnsi="Calibri"/>
        </w:rPr>
        <w:t xml:space="preserve">The greatest way to get out of a storm is to take a step of faith. I love this because Simon Peter is thinking, “We’ve been in the boat, things haven't gone well all night. Jesus is over there. I'm in the middle of a storm. I want to get as close to Jesus as I can. Even if that means I do something completely out of the box, something that is completely unusual and extraordinary, I want to find Jesus, and I want to get close to Jesus.” The greatest thing you can do in a storm is to look for Jesus, is to find Jesus, is to get as close to Jesus as you can. We get close to Jesus by talking to Him in prayer, by worshiping Him, by reading His word, by so many other things. Peter says, “I got to get close to Jesus.” </w:t>
      </w:r>
    </w:p>
    <w:p w14:paraId="2737D368" w14:textId="77777777" w:rsidR="001A38F2" w:rsidRPr="001A38F2" w:rsidRDefault="001A38F2" w:rsidP="001A38F2">
      <w:pPr>
        <w:spacing w:line="276" w:lineRule="auto"/>
        <w:rPr>
          <w:rFonts w:ascii="Calibri" w:hAnsi="Calibri"/>
        </w:rPr>
      </w:pPr>
    </w:p>
    <w:p w14:paraId="23B5FD72" w14:textId="77777777" w:rsidR="001A38F2" w:rsidRPr="001A38F2" w:rsidRDefault="001A38F2" w:rsidP="001A38F2">
      <w:pPr>
        <w:spacing w:line="276" w:lineRule="auto"/>
        <w:rPr>
          <w:rFonts w:ascii="Calibri" w:hAnsi="Calibri"/>
        </w:rPr>
      </w:pPr>
      <w:r w:rsidRPr="001A38F2">
        <w:rPr>
          <w:rFonts w:ascii="Calibri" w:hAnsi="Calibri"/>
        </w:rPr>
        <w:t xml:space="preserve">But many times when it comes to a storm, we have other alternatives. Many people would rather sit than step. Ship-sitters are people who wait, who crawl into the fetal position, and expect things to change and to be different while the world passes them by. The eleven that remained in the boat represent the safety and security of doing what we've always done. </w:t>
      </w:r>
    </w:p>
    <w:p w14:paraId="17C8CEE4" w14:textId="77777777" w:rsidR="001A38F2" w:rsidRPr="001A38F2" w:rsidRDefault="001A38F2" w:rsidP="001A38F2">
      <w:pPr>
        <w:spacing w:line="276" w:lineRule="auto"/>
        <w:rPr>
          <w:rFonts w:ascii="Calibri" w:hAnsi="Calibri"/>
        </w:rPr>
      </w:pPr>
    </w:p>
    <w:p w14:paraId="0DB5B774" w14:textId="77777777" w:rsidR="001A38F2" w:rsidRPr="001A38F2" w:rsidRDefault="001A38F2" w:rsidP="001A38F2">
      <w:pPr>
        <w:spacing w:line="276" w:lineRule="auto"/>
        <w:rPr>
          <w:rFonts w:ascii="Calibri" w:hAnsi="Calibri"/>
        </w:rPr>
      </w:pPr>
      <w:r w:rsidRPr="001A38F2">
        <w:rPr>
          <w:rFonts w:ascii="Calibri" w:hAnsi="Calibri"/>
        </w:rPr>
        <w:t xml:space="preserve">Maybe you said this before: “I would develop some new skills at work, but I have this boss that stifles my innovation.” “I would start a new career, but I need the money from my current job and I can't do it.” “I would devote myself to spiritual growth, but I don't have the time.” Don't be a boat person. It's interesting that when we sit, there's always big “buts” when we're sitting. Because there's always a reason to not do what we know that we need to do, which is take a big step of faith. </w:t>
      </w:r>
    </w:p>
    <w:p w14:paraId="0F4BA094" w14:textId="77777777" w:rsidR="001A38F2" w:rsidRPr="001A38F2" w:rsidRDefault="001A38F2" w:rsidP="001A38F2">
      <w:pPr>
        <w:spacing w:line="276" w:lineRule="auto"/>
        <w:rPr>
          <w:rFonts w:ascii="Calibri" w:hAnsi="Calibri"/>
        </w:rPr>
      </w:pPr>
    </w:p>
    <w:p w14:paraId="635C1386" w14:textId="2D82BF19" w:rsidR="001A38F2" w:rsidRPr="001A38F2" w:rsidRDefault="001A38F2" w:rsidP="001A38F2">
      <w:pPr>
        <w:spacing w:line="276" w:lineRule="auto"/>
        <w:rPr>
          <w:rFonts w:ascii="Calibri" w:hAnsi="Calibri"/>
        </w:rPr>
      </w:pPr>
      <w:r w:rsidRPr="001A38F2">
        <w:rPr>
          <w:rFonts w:ascii="Calibri" w:hAnsi="Calibri"/>
        </w:rPr>
        <w:t xml:space="preserve">Peter hits this storm head on. He says, “I want to be next to Jesus. I don't want to sit in the boat. I don't want to remain where I've been. I got to get to the Savior.” When we're not sitting, sometimes we are swimming. Swimming represents our own self efforts, what I can do. “I don't want to be in the boat. I'm going to swim.” Other people might stare. We criticize Peter sometimes because he takes his eyes </w:t>
      </w:r>
      <w:proofErr w:type="gramStart"/>
      <w:r w:rsidRPr="001A38F2">
        <w:rPr>
          <w:rFonts w:ascii="Calibri" w:hAnsi="Calibri"/>
        </w:rPr>
        <w:t>off of</w:t>
      </w:r>
      <w:proofErr w:type="gramEnd"/>
      <w:r w:rsidRPr="001A38F2">
        <w:rPr>
          <w:rFonts w:ascii="Calibri" w:hAnsi="Calibri"/>
        </w:rPr>
        <w:t xml:space="preserve"> Jesus. But let me remind </w:t>
      </w:r>
      <w:proofErr w:type="gramStart"/>
      <w:r w:rsidRPr="001A38F2">
        <w:rPr>
          <w:rFonts w:ascii="Calibri" w:hAnsi="Calibri"/>
        </w:rPr>
        <w:t>us</w:t>
      </w:r>
      <w:proofErr w:type="gramEnd"/>
      <w:r w:rsidRPr="001A38F2">
        <w:rPr>
          <w:rFonts w:ascii="Calibri" w:hAnsi="Calibri"/>
        </w:rPr>
        <w:t xml:space="preserve"> the other eleven sat there. At least Peter tried! At least Peter’s trying to do something. He's trying to operate in faith. He's trying to get to Jesus. Everybody else is just watching. When it comes to faith, it's a lot easier to stare than it is to step. Sometimes we sit, and sometimes we step, and sometimes we swim, and sometimes we stare. </w:t>
      </w:r>
    </w:p>
    <w:p w14:paraId="5E65D9A3" w14:textId="77777777" w:rsidR="001A38F2" w:rsidRPr="001A38F2" w:rsidRDefault="001A38F2" w:rsidP="001A38F2">
      <w:pPr>
        <w:spacing w:line="276" w:lineRule="auto"/>
        <w:rPr>
          <w:rFonts w:ascii="Calibri" w:hAnsi="Calibri"/>
        </w:rPr>
      </w:pPr>
    </w:p>
    <w:p w14:paraId="045B39E1" w14:textId="1C1F9FC2" w:rsidR="001A38F2" w:rsidRPr="001A38F2" w:rsidRDefault="00CB1EB5" w:rsidP="001A38F2">
      <w:pPr>
        <w:spacing w:line="276" w:lineRule="auto"/>
        <w:rPr>
          <w:rFonts w:ascii="Calibri" w:hAnsi="Calibri"/>
        </w:rPr>
      </w:pPr>
      <w:r>
        <w:rPr>
          <w:rFonts w:ascii="Calibri" w:hAnsi="Calibri"/>
        </w:rPr>
        <w:t>T</w:t>
      </w:r>
      <w:r w:rsidR="001A38F2" w:rsidRPr="001A38F2">
        <w:rPr>
          <w:rFonts w:ascii="Calibri" w:hAnsi="Calibri"/>
        </w:rPr>
        <w:t xml:space="preserve">he history of our church is filled with times where God has called us as a church to take a big step. A few years ago, we were beginning Edge Church in our living room. We had about 20 adults coming to a Bible study on Sunday mornings. I was passing out business cards. I was </w:t>
      </w:r>
      <w:r w:rsidR="001A38F2" w:rsidRPr="001A38F2">
        <w:rPr>
          <w:rFonts w:ascii="Calibri" w:hAnsi="Calibri"/>
        </w:rPr>
        <w:lastRenderedPageBreak/>
        <w:t xml:space="preserve">inviting people all over town. When I would invite people, people would say, “Where does your church meet?” That's a normal question. “We meet in my living room.” People are like, “Okay, you guys are the weirdos. Do you guys drink weird Kool Aid? What do you got going on over there at the house?” They're like, “What do we do with our kids?” I’m like, “We have a little class for them in my basement.” They're like, “Okay, so you stick my kids in your basement. That’s just weird. We're not coming.” </w:t>
      </w:r>
    </w:p>
    <w:p w14:paraId="3AC82349" w14:textId="77777777" w:rsidR="001A38F2" w:rsidRPr="001A38F2" w:rsidRDefault="001A38F2" w:rsidP="001A38F2">
      <w:pPr>
        <w:spacing w:line="276" w:lineRule="auto"/>
        <w:rPr>
          <w:rFonts w:ascii="Calibri" w:hAnsi="Calibri"/>
        </w:rPr>
      </w:pPr>
    </w:p>
    <w:p w14:paraId="2AFE8A5A" w14:textId="77777777" w:rsidR="001A38F2" w:rsidRPr="001A38F2" w:rsidRDefault="001A38F2" w:rsidP="001A38F2">
      <w:pPr>
        <w:spacing w:line="276" w:lineRule="auto"/>
        <w:rPr>
          <w:rFonts w:ascii="Calibri" w:hAnsi="Calibri"/>
        </w:rPr>
      </w:pPr>
      <w:r w:rsidRPr="001A38F2">
        <w:rPr>
          <w:rFonts w:ascii="Calibri" w:hAnsi="Calibri"/>
        </w:rPr>
        <w:t xml:space="preserve">I called my coach, my mentor, and I said, “Man, we got to get this church started. I got 20 people.” He said, “Ryan, I don't think your team is big enough to launch the church in the school like you want to do, I think you should wait.” Well, we got with our team, we prayed about it, we thought about it. We said, “We just need to go for it. We're going to go for it.” We don't have the team that we really need. It’s kind of tough. We're going to probably all be doing about ten things at once, but we're going to do it. We sent out a postcard one Sunday in the middle of the summer. We circled the date on the calendar. Around 200 people showed up to our first public service. Shortly thereafter, the church started to average about 100 people a weekend in meeting that first year in the school. </w:t>
      </w:r>
    </w:p>
    <w:p w14:paraId="020E6894" w14:textId="77777777" w:rsidR="001A38F2" w:rsidRPr="001A38F2" w:rsidRDefault="001A38F2" w:rsidP="001A38F2">
      <w:pPr>
        <w:spacing w:line="276" w:lineRule="auto"/>
        <w:rPr>
          <w:rFonts w:ascii="Calibri" w:hAnsi="Calibri"/>
        </w:rPr>
      </w:pPr>
    </w:p>
    <w:p w14:paraId="7DCEACFC" w14:textId="77777777" w:rsidR="001A38F2" w:rsidRPr="001A38F2" w:rsidRDefault="001A38F2" w:rsidP="001A38F2">
      <w:pPr>
        <w:spacing w:line="276" w:lineRule="auto"/>
        <w:rPr>
          <w:rFonts w:ascii="Calibri" w:hAnsi="Calibri"/>
        </w:rPr>
      </w:pPr>
      <w:r w:rsidRPr="001A38F2">
        <w:rPr>
          <w:rFonts w:ascii="Calibri" w:hAnsi="Calibri"/>
        </w:rPr>
        <w:t xml:space="preserve">I thought about that this week because I thought it would have been so much easier to remain sitting in the boat, yet at the same time God was urging us and pushing us to take a step of faith forward even though we weren't really sure how everything was going to work out. </w:t>
      </w:r>
    </w:p>
    <w:p w14:paraId="7CCF3ABA" w14:textId="77777777" w:rsidR="001A38F2" w:rsidRPr="001A38F2" w:rsidRDefault="001A38F2" w:rsidP="001A38F2">
      <w:pPr>
        <w:spacing w:line="276" w:lineRule="auto"/>
        <w:rPr>
          <w:rFonts w:ascii="Calibri" w:hAnsi="Calibri"/>
        </w:rPr>
      </w:pPr>
    </w:p>
    <w:p w14:paraId="350CFA2A" w14:textId="77777777" w:rsidR="001A38F2" w:rsidRPr="001A38F2" w:rsidRDefault="001A38F2" w:rsidP="001A38F2">
      <w:pPr>
        <w:spacing w:line="276" w:lineRule="auto"/>
        <w:rPr>
          <w:rFonts w:ascii="Calibri" w:hAnsi="Calibri"/>
        </w:rPr>
      </w:pPr>
      <w:r w:rsidRPr="001A38F2">
        <w:rPr>
          <w:rFonts w:ascii="Calibri" w:hAnsi="Calibri"/>
        </w:rPr>
        <w:t xml:space="preserve">What about you? Is God nudging you? Is the Holy Spirit leading you? Are you operating in faith? Are you taking steps? Are you just sitting back waiting to “see what happens”? </w:t>
      </w:r>
    </w:p>
    <w:p w14:paraId="4DE5FC31" w14:textId="77777777" w:rsidR="001A38F2" w:rsidRPr="001A38F2" w:rsidRDefault="001A38F2" w:rsidP="001A38F2">
      <w:pPr>
        <w:spacing w:line="276" w:lineRule="auto"/>
        <w:rPr>
          <w:rFonts w:ascii="Calibri" w:hAnsi="Calibri"/>
        </w:rPr>
      </w:pPr>
    </w:p>
    <w:p w14:paraId="0B08C2F7" w14:textId="77777777" w:rsidR="001A38F2" w:rsidRPr="001A38F2" w:rsidRDefault="001A38F2" w:rsidP="001A38F2">
      <w:pPr>
        <w:spacing w:line="276" w:lineRule="auto"/>
        <w:rPr>
          <w:rFonts w:ascii="Calibri" w:hAnsi="Calibri"/>
        </w:rPr>
      </w:pPr>
      <w:r w:rsidRPr="001A38F2">
        <w:rPr>
          <w:rFonts w:ascii="Calibri" w:hAnsi="Calibri"/>
        </w:rPr>
        <w:t>Jesus spoke about this in another passage.</w:t>
      </w:r>
    </w:p>
    <w:p w14:paraId="6A2C2511" w14:textId="77777777" w:rsidR="001A38F2" w:rsidRPr="001A38F2" w:rsidRDefault="001A38F2" w:rsidP="001A38F2">
      <w:pPr>
        <w:spacing w:line="276" w:lineRule="auto"/>
        <w:rPr>
          <w:rFonts w:ascii="Calibri" w:hAnsi="Calibri"/>
        </w:rPr>
      </w:pPr>
    </w:p>
    <w:p w14:paraId="3A96E4E1" w14:textId="77777777" w:rsidR="001A38F2" w:rsidRPr="001A38F2" w:rsidRDefault="001A38F2" w:rsidP="001A38F2">
      <w:pPr>
        <w:spacing w:line="276" w:lineRule="auto"/>
        <w:rPr>
          <w:rFonts w:ascii="Calibri" w:hAnsi="Calibri"/>
        </w:rPr>
      </w:pPr>
      <w:r w:rsidRPr="001A38F2">
        <w:rPr>
          <w:rFonts w:ascii="Calibri" w:hAnsi="Calibri"/>
        </w:rPr>
        <w:t>“Ask and it will be given to you; seek and you will find; knock and the door will be opened to you. For everyone who asks receives; he who seeks finds; and to him who knocks, the door will be opened” (Matthew 7:7-8).</w:t>
      </w:r>
    </w:p>
    <w:p w14:paraId="49D74E33" w14:textId="77777777" w:rsidR="001A38F2" w:rsidRPr="001A38F2" w:rsidRDefault="001A38F2" w:rsidP="001A38F2">
      <w:pPr>
        <w:spacing w:line="276" w:lineRule="auto"/>
        <w:rPr>
          <w:rFonts w:ascii="Calibri" w:hAnsi="Calibri"/>
        </w:rPr>
      </w:pPr>
    </w:p>
    <w:p w14:paraId="63DFD8C9" w14:textId="19A15EB2" w:rsidR="001A38F2" w:rsidRPr="001A38F2" w:rsidRDefault="001A38F2" w:rsidP="001A38F2">
      <w:pPr>
        <w:spacing w:line="276" w:lineRule="auto"/>
        <w:rPr>
          <w:rFonts w:ascii="Calibri" w:hAnsi="Calibri"/>
        </w:rPr>
      </w:pPr>
      <w:r w:rsidRPr="001A38F2">
        <w:rPr>
          <w:rFonts w:ascii="Calibri" w:hAnsi="Calibri"/>
        </w:rPr>
        <w:t xml:space="preserve">In other words, that step of faith. Jesus says to him, “Have courage.” That’s the first response. The first words out of Jesus' mouth are “have courage.” I believe that Jesus is saying the same thing to us. In the middle of your storm, have courage. How can I have courage? Because Jesus is near. Jesus is the one who was with us. Jesus is the one who is always beside us. Jesus is the one who is pulling for us. Jesus is the one saying to us, “Have courage.” Jesus never promises that we won't have a storm, but He does promise that He will always be beside us. Have courage and move to Jesus. </w:t>
      </w:r>
    </w:p>
    <w:p w14:paraId="1D8C8431" w14:textId="77777777" w:rsidR="001A38F2" w:rsidRPr="001A38F2" w:rsidRDefault="001A38F2" w:rsidP="001A38F2">
      <w:pPr>
        <w:spacing w:line="276" w:lineRule="auto"/>
        <w:rPr>
          <w:rFonts w:ascii="Calibri" w:hAnsi="Calibri"/>
        </w:rPr>
      </w:pPr>
    </w:p>
    <w:p w14:paraId="32B8183B" w14:textId="77777777" w:rsidR="001A38F2" w:rsidRPr="001A38F2" w:rsidRDefault="001A38F2" w:rsidP="001A38F2">
      <w:pPr>
        <w:spacing w:line="276" w:lineRule="auto"/>
        <w:rPr>
          <w:rFonts w:ascii="Calibri" w:hAnsi="Calibri"/>
        </w:rPr>
      </w:pPr>
      <w:r w:rsidRPr="001A38F2">
        <w:rPr>
          <w:rFonts w:ascii="Calibri" w:hAnsi="Calibri"/>
        </w:rPr>
        <w:t xml:space="preserve">He commanded him to come. Peter asks, he takes the step of faith, “Call me, Jesus.” But Jesus says, “Alright, Peter. Come on!” and He commands him to come. Jesus is commanding us to be people who take steps of faith. How do we get out of that storm? We take a step of faith. </w:t>
      </w:r>
    </w:p>
    <w:p w14:paraId="5B864D66" w14:textId="77777777" w:rsidR="001A38F2" w:rsidRPr="001A38F2" w:rsidRDefault="001A38F2" w:rsidP="001A38F2">
      <w:pPr>
        <w:spacing w:line="276" w:lineRule="auto"/>
        <w:rPr>
          <w:rFonts w:ascii="Calibri" w:hAnsi="Calibri"/>
        </w:rPr>
      </w:pPr>
    </w:p>
    <w:p w14:paraId="4A542436" w14:textId="77777777" w:rsidR="001A38F2" w:rsidRPr="001A38F2" w:rsidRDefault="001A38F2" w:rsidP="001A38F2">
      <w:pPr>
        <w:spacing w:line="276" w:lineRule="auto"/>
        <w:rPr>
          <w:rFonts w:ascii="Calibri" w:hAnsi="Calibri"/>
          <w:b/>
          <w:bCs/>
        </w:rPr>
      </w:pPr>
      <w:r w:rsidRPr="001A38F2">
        <w:rPr>
          <w:rFonts w:ascii="Calibri" w:hAnsi="Calibri"/>
          <w:b/>
          <w:bCs/>
        </w:rPr>
        <w:t>2. Keep your focus.</w:t>
      </w:r>
    </w:p>
    <w:p w14:paraId="18FE0383" w14:textId="77777777" w:rsidR="001A38F2" w:rsidRPr="001A38F2" w:rsidRDefault="001A38F2" w:rsidP="001A38F2">
      <w:pPr>
        <w:spacing w:line="276" w:lineRule="auto"/>
        <w:rPr>
          <w:rFonts w:ascii="Calibri" w:hAnsi="Calibri"/>
        </w:rPr>
      </w:pPr>
    </w:p>
    <w:p w14:paraId="63D96E89" w14:textId="77777777" w:rsidR="001A38F2" w:rsidRPr="001A38F2" w:rsidRDefault="001A38F2" w:rsidP="001A38F2">
      <w:pPr>
        <w:spacing w:line="276" w:lineRule="auto"/>
        <w:rPr>
          <w:rFonts w:ascii="Calibri" w:hAnsi="Calibri"/>
        </w:rPr>
      </w:pPr>
      <w:r w:rsidRPr="001A38F2">
        <w:rPr>
          <w:rFonts w:ascii="Calibri" w:hAnsi="Calibri"/>
        </w:rPr>
        <w:t>“And climbing out of the boat, Peter started walking on the water and came toward Jesus. But when he saw the strength of the wind, he was afraid, and beginning to sink” (Matthew 14:29-30).</w:t>
      </w:r>
    </w:p>
    <w:p w14:paraId="27727595" w14:textId="77777777" w:rsidR="001A38F2" w:rsidRPr="001A38F2" w:rsidRDefault="001A38F2" w:rsidP="001A38F2">
      <w:pPr>
        <w:spacing w:line="276" w:lineRule="auto"/>
        <w:rPr>
          <w:rFonts w:ascii="Calibri" w:hAnsi="Calibri"/>
        </w:rPr>
      </w:pPr>
    </w:p>
    <w:p w14:paraId="6D15999C" w14:textId="73F9F64D" w:rsidR="001A38F2" w:rsidRPr="001A38F2" w:rsidRDefault="001A38F2" w:rsidP="001A38F2">
      <w:pPr>
        <w:spacing w:line="276" w:lineRule="auto"/>
        <w:rPr>
          <w:rFonts w:ascii="Calibri" w:hAnsi="Calibri"/>
        </w:rPr>
      </w:pPr>
      <w:r w:rsidRPr="001A38F2">
        <w:rPr>
          <w:rFonts w:ascii="Calibri" w:hAnsi="Calibri"/>
        </w:rPr>
        <w:t xml:space="preserve">As long as Peter’s eyes were locked in on Jesus, He was walking on the water. He was transcending what was expected. He did what was unusual and extraordinary. But when he got distracted, he began to look at the winds and the waves. When you're in a storm, there will always be a distraction. When our eyes are on Jesus, we move in faith. When we start to look around </w:t>
      </w:r>
      <w:r w:rsidR="009D4E9B">
        <w:rPr>
          <w:rFonts w:ascii="Calibri" w:hAnsi="Calibri"/>
        </w:rPr>
        <w:t>at</w:t>
      </w:r>
      <w:r w:rsidRPr="001A38F2">
        <w:rPr>
          <w:rFonts w:ascii="Calibri" w:hAnsi="Calibri"/>
        </w:rPr>
        <w:t xml:space="preserve"> our circumstance, at our feelings, when we start to behold </w:t>
      </w:r>
      <w:proofErr w:type="gramStart"/>
      <w:r w:rsidRPr="001A38F2">
        <w:rPr>
          <w:rFonts w:ascii="Calibri" w:hAnsi="Calibri"/>
        </w:rPr>
        <w:t>all of</w:t>
      </w:r>
      <w:proofErr w:type="gramEnd"/>
      <w:r w:rsidRPr="001A38F2">
        <w:rPr>
          <w:rFonts w:ascii="Calibri" w:hAnsi="Calibri"/>
        </w:rPr>
        <w:t xml:space="preserve"> these other things around us, we begin to sink. Maybe the reason that you feel so much fear today is because your eyes have been taken off of Jesus. You're looking at everything else. Are you looking at the Savior or are you looking at the storm? When Peter looked at Jesus, he was moving in faith. When he took his eyes off of Jesus, he began to sink. </w:t>
      </w:r>
    </w:p>
    <w:p w14:paraId="70B2F69F" w14:textId="77777777" w:rsidR="001A38F2" w:rsidRPr="001A38F2" w:rsidRDefault="001A38F2" w:rsidP="001A38F2">
      <w:pPr>
        <w:spacing w:line="276" w:lineRule="auto"/>
        <w:rPr>
          <w:rFonts w:ascii="Calibri" w:hAnsi="Calibri"/>
        </w:rPr>
      </w:pPr>
    </w:p>
    <w:p w14:paraId="1CAC22D5" w14:textId="7AC1E932" w:rsidR="001A38F2" w:rsidRPr="001A38F2" w:rsidRDefault="004E097E" w:rsidP="001A38F2">
      <w:pPr>
        <w:spacing w:line="276" w:lineRule="auto"/>
        <w:rPr>
          <w:rFonts w:ascii="Calibri" w:hAnsi="Calibri"/>
        </w:rPr>
      </w:pPr>
      <w:r>
        <w:rPr>
          <w:rFonts w:ascii="Calibri" w:hAnsi="Calibri"/>
        </w:rPr>
        <w:t>T</w:t>
      </w:r>
      <w:r w:rsidR="001A38F2" w:rsidRPr="001A38F2">
        <w:rPr>
          <w:rFonts w:ascii="Calibri" w:hAnsi="Calibri"/>
        </w:rPr>
        <w:t>hroughout scripture</w:t>
      </w:r>
      <w:r>
        <w:rPr>
          <w:rFonts w:ascii="Calibri" w:hAnsi="Calibri"/>
        </w:rPr>
        <w:t>, Simon Peter</w:t>
      </w:r>
      <w:r w:rsidR="001A38F2" w:rsidRPr="001A38F2">
        <w:rPr>
          <w:rFonts w:ascii="Calibri" w:hAnsi="Calibri"/>
        </w:rPr>
        <w:t xml:space="preserve"> had an eye problem. If you look back at other passages in the Bible, he got distracted. In Luke 5:4, Jesus commands Simon to go out into the deep water and let down the nets for a catch. Jesus says, “It’s time to go fishing.” Peter responds, “You know what, Jesus? Actually I'm smarter than you are. We have been fishing all night and we haven't caught anything. So why is it that if we go back out, we're going to catch something?” We know as the story unfolds they had the miraculous catch. The boat almost sinks there's so many fish. What was the difference? The difference was Jesus had commanded it. </w:t>
      </w:r>
    </w:p>
    <w:p w14:paraId="12C0FC9B" w14:textId="77777777" w:rsidR="001A38F2" w:rsidRPr="001A38F2" w:rsidRDefault="001A38F2" w:rsidP="001A38F2">
      <w:pPr>
        <w:spacing w:line="276" w:lineRule="auto"/>
        <w:rPr>
          <w:rFonts w:ascii="Calibri" w:hAnsi="Calibri"/>
        </w:rPr>
      </w:pPr>
    </w:p>
    <w:p w14:paraId="10A774C4" w14:textId="41ACD8F3" w:rsidR="001A38F2" w:rsidRPr="001A38F2" w:rsidRDefault="001A38F2" w:rsidP="001A38F2">
      <w:pPr>
        <w:spacing w:line="276" w:lineRule="auto"/>
        <w:rPr>
          <w:rFonts w:ascii="Calibri" w:hAnsi="Calibri"/>
        </w:rPr>
      </w:pPr>
      <w:r w:rsidRPr="001A38F2">
        <w:rPr>
          <w:rFonts w:ascii="Calibri" w:hAnsi="Calibri"/>
        </w:rPr>
        <w:t>Simon Peter had that eye problem</w:t>
      </w:r>
      <w:r w:rsidR="003C070E">
        <w:rPr>
          <w:rFonts w:ascii="Calibri" w:hAnsi="Calibri"/>
        </w:rPr>
        <w:t xml:space="preserve"> when h</w:t>
      </w:r>
      <w:r w:rsidRPr="001A38F2">
        <w:rPr>
          <w:rFonts w:ascii="Calibri" w:hAnsi="Calibri"/>
        </w:rPr>
        <w:t>e was looking at himself. What can</w:t>
      </w:r>
      <w:r w:rsidRPr="001A38F2">
        <w:rPr>
          <w:rFonts w:ascii="Calibri" w:hAnsi="Calibri"/>
          <w:i/>
          <w:iCs/>
        </w:rPr>
        <w:t xml:space="preserve"> I</w:t>
      </w:r>
      <w:r w:rsidRPr="001A38F2">
        <w:rPr>
          <w:rFonts w:ascii="Calibri" w:hAnsi="Calibri"/>
        </w:rPr>
        <w:t xml:space="preserve"> do? What can </w:t>
      </w:r>
      <w:r w:rsidRPr="001A38F2">
        <w:rPr>
          <w:rFonts w:ascii="Calibri" w:hAnsi="Calibri"/>
          <w:i/>
          <w:iCs/>
        </w:rPr>
        <w:t>I</w:t>
      </w:r>
      <w:r w:rsidRPr="001A38F2">
        <w:rPr>
          <w:rFonts w:ascii="Calibri" w:hAnsi="Calibri"/>
        </w:rPr>
        <w:t xml:space="preserve"> accomplish? What am </w:t>
      </w:r>
      <w:r w:rsidRPr="001A38F2">
        <w:rPr>
          <w:rFonts w:ascii="Calibri" w:hAnsi="Calibri"/>
          <w:i/>
          <w:iCs/>
        </w:rPr>
        <w:t xml:space="preserve">I </w:t>
      </w:r>
      <w:r w:rsidRPr="001A38F2">
        <w:rPr>
          <w:rFonts w:ascii="Calibri" w:hAnsi="Calibri"/>
        </w:rPr>
        <w:t>capable of? Jesus was trying to teach him that there's a level beyond, that there is a thing called faith, there's a thing called trust that motivates us and inspires us to move above and beyond what</w:t>
      </w:r>
      <w:r w:rsidRPr="001A38F2">
        <w:rPr>
          <w:rFonts w:ascii="Calibri" w:hAnsi="Calibri"/>
          <w:i/>
          <w:iCs/>
        </w:rPr>
        <w:t xml:space="preserve"> I</w:t>
      </w:r>
      <w:r w:rsidRPr="001A38F2">
        <w:rPr>
          <w:rFonts w:ascii="Calibri" w:hAnsi="Calibri"/>
        </w:rPr>
        <w:t xml:space="preserve"> can do. </w:t>
      </w:r>
    </w:p>
    <w:p w14:paraId="03374E5C" w14:textId="77777777" w:rsidR="001A38F2" w:rsidRPr="001A38F2" w:rsidRDefault="001A38F2" w:rsidP="001A38F2">
      <w:pPr>
        <w:spacing w:line="276" w:lineRule="auto"/>
        <w:rPr>
          <w:rFonts w:ascii="Calibri" w:hAnsi="Calibri"/>
        </w:rPr>
      </w:pPr>
    </w:p>
    <w:p w14:paraId="7BC5DA03" w14:textId="77777777" w:rsidR="001A38F2" w:rsidRPr="001A38F2" w:rsidRDefault="001A38F2" w:rsidP="001A38F2">
      <w:pPr>
        <w:spacing w:line="276" w:lineRule="auto"/>
        <w:rPr>
          <w:rFonts w:ascii="Calibri" w:hAnsi="Calibri"/>
        </w:rPr>
      </w:pPr>
      <w:r w:rsidRPr="001A38F2">
        <w:rPr>
          <w:rFonts w:ascii="Calibri" w:hAnsi="Calibri"/>
        </w:rPr>
        <w:t xml:space="preserve">A little later in Mark 14, Simon Peter had another eye problem. He worried more about what others thought of him. </w:t>
      </w:r>
    </w:p>
    <w:p w14:paraId="7049A6F1" w14:textId="77777777" w:rsidR="001A38F2" w:rsidRPr="001A38F2" w:rsidRDefault="001A38F2" w:rsidP="001A38F2">
      <w:pPr>
        <w:spacing w:line="276" w:lineRule="auto"/>
        <w:rPr>
          <w:rFonts w:ascii="Calibri" w:hAnsi="Calibri"/>
        </w:rPr>
      </w:pPr>
    </w:p>
    <w:p w14:paraId="54965413" w14:textId="77777777" w:rsidR="001A38F2" w:rsidRPr="001A38F2" w:rsidRDefault="001A38F2" w:rsidP="001A38F2">
      <w:pPr>
        <w:spacing w:line="276" w:lineRule="auto"/>
        <w:rPr>
          <w:rFonts w:ascii="Calibri" w:hAnsi="Calibri"/>
        </w:rPr>
      </w:pPr>
      <w:r w:rsidRPr="001A38F2">
        <w:rPr>
          <w:rFonts w:ascii="Calibri" w:hAnsi="Calibri"/>
        </w:rPr>
        <w:lastRenderedPageBreak/>
        <w:t>“When she saw Peter warming himself, she looked closely at him. ‘You also were with that Nazarene, Jesus,’ she said. But he denied it. ‘I don’t know or understand what you’re talking about,’ he said, and went out into the entryway” (Mark 14:67-68).</w:t>
      </w:r>
    </w:p>
    <w:p w14:paraId="262445BB" w14:textId="77777777" w:rsidR="001A38F2" w:rsidRPr="001A38F2" w:rsidRDefault="001A38F2" w:rsidP="001A38F2">
      <w:pPr>
        <w:spacing w:line="276" w:lineRule="auto"/>
        <w:rPr>
          <w:rFonts w:ascii="Calibri" w:hAnsi="Calibri"/>
        </w:rPr>
      </w:pPr>
    </w:p>
    <w:p w14:paraId="5893CED4" w14:textId="77777777" w:rsidR="001A38F2" w:rsidRPr="001A38F2" w:rsidRDefault="001A38F2" w:rsidP="001A38F2">
      <w:pPr>
        <w:spacing w:line="276" w:lineRule="auto"/>
        <w:rPr>
          <w:rFonts w:ascii="Calibri" w:hAnsi="Calibri"/>
        </w:rPr>
      </w:pPr>
      <w:r w:rsidRPr="001A38F2">
        <w:rPr>
          <w:rFonts w:ascii="Calibri" w:hAnsi="Calibri"/>
        </w:rPr>
        <w:t xml:space="preserve">Peter denies the Lord three times. The reason he does so is because his eyes are on people. What are </w:t>
      </w:r>
      <w:r w:rsidRPr="001A38F2">
        <w:rPr>
          <w:rFonts w:ascii="Calibri" w:hAnsi="Calibri"/>
          <w:i/>
          <w:iCs/>
        </w:rPr>
        <w:t>people</w:t>
      </w:r>
      <w:r w:rsidRPr="001A38F2">
        <w:rPr>
          <w:rFonts w:ascii="Calibri" w:hAnsi="Calibri"/>
        </w:rPr>
        <w:t xml:space="preserve"> going to do to me? What are</w:t>
      </w:r>
      <w:r w:rsidRPr="001A38F2">
        <w:rPr>
          <w:rFonts w:ascii="Calibri" w:hAnsi="Calibri"/>
          <w:i/>
          <w:iCs/>
        </w:rPr>
        <w:t xml:space="preserve"> people</w:t>
      </w:r>
      <w:r w:rsidRPr="001A38F2">
        <w:rPr>
          <w:rFonts w:ascii="Calibri" w:hAnsi="Calibri"/>
        </w:rPr>
        <w:t xml:space="preserve"> saying about me? We can have an eye problem when we are more concerned with what others say than what God says. We have an eye problem when we're beholding what </w:t>
      </w:r>
      <w:r w:rsidRPr="001A38F2">
        <w:rPr>
          <w:rFonts w:ascii="Calibri" w:hAnsi="Calibri"/>
          <w:i/>
          <w:iCs/>
        </w:rPr>
        <w:t>we</w:t>
      </w:r>
      <w:r w:rsidRPr="001A38F2">
        <w:rPr>
          <w:rFonts w:ascii="Calibri" w:hAnsi="Calibri"/>
        </w:rPr>
        <w:t xml:space="preserve"> can do, but not what </w:t>
      </w:r>
      <w:r w:rsidRPr="001A38F2">
        <w:rPr>
          <w:rFonts w:ascii="Calibri" w:hAnsi="Calibri"/>
          <w:i/>
          <w:iCs/>
        </w:rPr>
        <w:t>God</w:t>
      </w:r>
      <w:r w:rsidRPr="001A38F2">
        <w:rPr>
          <w:rFonts w:ascii="Calibri" w:hAnsi="Calibri"/>
        </w:rPr>
        <w:t xml:space="preserve"> can do through us. Peter begins to sink when he took his eyes off of Jesus. </w:t>
      </w:r>
    </w:p>
    <w:p w14:paraId="39728830" w14:textId="77777777" w:rsidR="001A38F2" w:rsidRPr="001A38F2" w:rsidRDefault="001A38F2" w:rsidP="001A38F2">
      <w:pPr>
        <w:spacing w:line="276" w:lineRule="auto"/>
        <w:rPr>
          <w:rFonts w:ascii="Calibri" w:hAnsi="Calibri"/>
        </w:rPr>
      </w:pPr>
    </w:p>
    <w:p w14:paraId="79DF65DC" w14:textId="77777777" w:rsidR="001A38F2" w:rsidRPr="001A38F2" w:rsidRDefault="001A38F2" w:rsidP="001A38F2">
      <w:pPr>
        <w:spacing w:line="276" w:lineRule="auto"/>
        <w:rPr>
          <w:rFonts w:ascii="Calibri" w:hAnsi="Calibri"/>
        </w:rPr>
      </w:pPr>
      <w:r w:rsidRPr="001A38F2">
        <w:rPr>
          <w:rFonts w:ascii="Calibri" w:hAnsi="Calibri"/>
        </w:rPr>
        <w:t xml:space="preserve">If you focus on any person or </w:t>
      </w:r>
      <w:proofErr w:type="spellStart"/>
      <w:r w:rsidRPr="001A38F2">
        <w:rPr>
          <w:rFonts w:ascii="Calibri" w:hAnsi="Calibri"/>
        </w:rPr>
        <w:t>any thing</w:t>
      </w:r>
      <w:proofErr w:type="spellEnd"/>
      <w:r w:rsidRPr="001A38F2">
        <w:rPr>
          <w:rFonts w:ascii="Calibri" w:hAnsi="Calibri"/>
        </w:rPr>
        <w:t xml:space="preserve"> other than Jesus, you will sink. </w:t>
      </w:r>
    </w:p>
    <w:p w14:paraId="0A53B39E" w14:textId="77777777" w:rsidR="001A38F2" w:rsidRPr="001A38F2" w:rsidRDefault="001A38F2" w:rsidP="001A38F2">
      <w:pPr>
        <w:spacing w:line="276" w:lineRule="auto"/>
        <w:rPr>
          <w:rFonts w:ascii="Calibri" w:hAnsi="Calibri"/>
        </w:rPr>
      </w:pPr>
    </w:p>
    <w:p w14:paraId="481E7044" w14:textId="656D5E90" w:rsidR="001A38F2" w:rsidRPr="001A38F2" w:rsidRDefault="001A38F2" w:rsidP="001A38F2">
      <w:pPr>
        <w:spacing w:line="276" w:lineRule="auto"/>
        <w:rPr>
          <w:rFonts w:ascii="Calibri" w:hAnsi="Calibri"/>
        </w:rPr>
      </w:pPr>
      <w:r w:rsidRPr="001A38F2">
        <w:rPr>
          <w:rFonts w:ascii="Calibri" w:hAnsi="Calibri"/>
        </w:rPr>
        <w:t xml:space="preserve">I love the Lord. I've been the pastor of this church a long time. I hope you enjoy me as your pastor. But I hope your eyes are on Jesus. I hope your eyes are on Jesus, not your home group, or your serve team, or your friends at church. I hope ultimately your eyes are on Him. Because that's where the richness of our faith is experienced. </w:t>
      </w:r>
    </w:p>
    <w:p w14:paraId="52C5BF90" w14:textId="77777777" w:rsidR="001A38F2" w:rsidRPr="001A38F2" w:rsidRDefault="001A38F2" w:rsidP="001A38F2">
      <w:pPr>
        <w:spacing w:line="276" w:lineRule="auto"/>
        <w:rPr>
          <w:rFonts w:ascii="Calibri" w:hAnsi="Calibri"/>
        </w:rPr>
      </w:pPr>
    </w:p>
    <w:p w14:paraId="0752CF82" w14:textId="77777777" w:rsidR="001A38F2" w:rsidRPr="001A38F2" w:rsidRDefault="001A38F2" w:rsidP="001A38F2">
      <w:pPr>
        <w:spacing w:line="276" w:lineRule="auto"/>
        <w:rPr>
          <w:rFonts w:ascii="Calibri" w:hAnsi="Calibri"/>
        </w:rPr>
      </w:pPr>
      <w:r w:rsidRPr="001A38F2">
        <w:rPr>
          <w:rFonts w:ascii="Calibri" w:hAnsi="Calibri"/>
        </w:rPr>
        <w:t xml:space="preserve">When you start to sink, when you start to fall, immediately refocus on Jesus. Did Peter fall? He certainly did. But he also got back up. Don't miss that. He immediately turns his eyes back to Jesus. </w:t>
      </w:r>
    </w:p>
    <w:p w14:paraId="0EEF59B0" w14:textId="77777777" w:rsidR="001A38F2" w:rsidRPr="001A38F2" w:rsidRDefault="001A38F2" w:rsidP="001A38F2">
      <w:pPr>
        <w:spacing w:line="276" w:lineRule="auto"/>
        <w:rPr>
          <w:rFonts w:ascii="Calibri" w:hAnsi="Calibri"/>
        </w:rPr>
      </w:pPr>
    </w:p>
    <w:p w14:paraId="0F5075E7" w14:textId="77777777" w:rsidR="001A38F2" w:rsidRPr="001A38F2" w:rsidRDefault="001A38F2" w:rsidP="001A38F2">
      <w:pPr>
        <w:spacing w:line="276" w:lineRule="auto"/>
        <w:rPr>
          <w:rFonts w:ascii="Calibri" w:hAnsi="Calibri"/>
        </w:rPr>
      </w:pPr>
      <w:r w:rsidRPr="001A38F2">
        <w:rPr>
          <w:rFonts w:ascii="Calibri" w:hAnsi="Calibri"/>
        </w:rPr>
        <w:t>“But when he saw the strength of the wind, he was afraid, and beginning to sink he cried out, ‘Lord, save me!’” (Matthew 14:30).</w:t>
      </w:r>
    </w:p>
    <w:p w14:paraId="1CC7E4E7" w14:textId="77777777" w:rsidR="001A38F2" w:rsidRPr="001A38F2" w:rsidRDefault="001A38F2" w:rsidP="001A38F2">
      <w:pPr>
        <w:spacing w:line="276" w:lineRule="auto"/>
        <w:rPr>
          <w:rFonts w:ascii="Calibri" w:hAnsi="Calibri"/>
        </w:rPr>
      </w:pPr>
    </w:p>
    <w:p w14:paraId="3BA53E6C" w14:textId="77777777" w:rsidR="001A38F2" w:rsidRPr="001A38F2" w:rsidRDefault="001A38F2" w:rsidP="001A38F2">
      <w:pPr>
        <w:spacing w:line="276" w:lineRule="auto"/>
        <w:rPr>
          <w:rFonts w:ascii="Calibri" w:hAnsi="Calibri"/>
        </w:rPr>
      </w:pPr>
      <w:r w:rsidRPr="001A38F2">
        <w:rPr>
          <w:rFonts w:ascii="Calibri" w:hAnsi="Calibri"/>
        </w:rPr>
        <w:t xml:space="preserve">It was quick. He got distracted and then he refocused. That's what we need to do. Maybe you've been a little off focus. Maybe your attention has been diverted by some circumstances, or some storms, or some scenarios in your life. But today is the day that you're putting your eyes back on the Son of God, back on Jesus. </w:t>
      </w:r>
    </w:p>
    <w:p w14:paraId="4D587A2B" w14:textId="77777777" w:rsidR="001A38F2" w:rsidRPr="001A38F2" w:rsidRDefault="001A38F2" w:rsidP="001A38F2">
      <w:pPr>
        <w:spacing w:line="276" w:lineRule="auto"/>
        <w:rPr>
          <w:rFonts w:ascii="Calibri" w:hAnsi="Calibri"/>
        </w:rPr>
      </w:pPr>
    </w:p>
    <w:p w14:paraId="5653A1A8" w14:textId="77777777" w:rsidR="001A38F2" w:rsidRPr="001A38F2" w:rsidRDefault="001A38F2" w:rsidP="001A38F2">
      <w:pPr>
        <w:spacing w:line="276" w:lineRule="auto"/>
        <w:rPr>
          <w:rFonts w:ascii="Calibri" w:hAnsi="Calibri"/>
          <w:b/>
          <w:bCs/>
        </w:rPr>
      </w:pPr>
      <w:r w:rsidRPr="001A38F2">
        <w:rPr>
          <w:rFonts w:ascii="Calibri" w:hAnsi="Calibri"/>
          <w:b/>
          <w:bCs/>
        </w:rPr>
        <w:t>3. Ask for help.</w:t>
      </w:r>
    </w:p>
    <w:p w14:paraId="616D824C" w14:textId="77777777" w:rsidR="001A38F2" w:rsidRPr="001A38F2" w:rsidRDefault="001A38F2" w:rsidP="001A38F2">
      <w:pPr>
        <w:spacing w:line="276" w:lineRule="auto"/>
        <w:rPr>
          <w:rFonts w:ascii="Calibri" w:hAnsi="Calibri"/>
        </w:rPr>
      </w:pPr>
    </w:p>
    <w:p w14:paraId="412C7666" w14:textId="77777777" w:rsidR="001A38F2" w:rsidRPr="001A38F2" w:rsidRDefault="001A38F2" w:rsidP="001A38F2">
      <w:pPr>
        <w:spacing w:line="276" w:lineRule="auto"/>
        <w:rPr>
          <w:rFonts w:ascii="Calibri" w:hAnsi="Calibri"/>
        </w:rPr>
      </w:pPr>
      <w:r w:rsidRPr="001A38F2">
        <w:rPr>
          <w:rFonts w:ascii="Calibri" w:hAnsi="Calibri"/>
        </w:rPr>
        <w:t xml:space="preserve">One of my favorite things about this passage is that Jesus didn't call Peter to walk on the water after he calmed the storm. He called him to walk on the water in the middle of the storm. </w:t>
      </w:r>
    </w:p>
    <w:p w14:paraId="61C70A42" w14:textId="77777777" w:rsidR="001A38F2" w:rsidRPr="001A38F2" w:rsidRDefault="001A38F2" w:rsidP="001A38F2">
      <w:pPr>
        <w:spacing w:line="276" w:lineRule="auto"/>
        <w:rPr>
          <w:rFonts w:ascii="Calibri" w:hAnsi="Calibri"/>
        </w:rPr>
      </w:pPr>
    </w:p>
    <w:p w14:paraId="2BE172B3" w14:textId="7B86BF48" w:rsidR="001A38F2" w:rsidRPr="001A38F2" w:rsidRDefault="001A38F2" w:rsidP="001A38F2">
      <w:pPr>
        <w:spacing w:line="276" w:lineRule="auto"/>
        <w:rPr>
          <w:rFonts w:ascii="Calibri" w:hAnsi="Calibri"/>
        </w:rPr>
      </w:pPr>
      <w:r w:rsidRPr="001A38F2">
        <w:rPr>
          <w:rFonts w:ascii="Calibri" w:hAnsi="Calibri"/>
        </w:rPr>
        <w:t xml:space="preserve">Did you know that the storm of your life is the greatest opportunity for you to live by faith? Our prayer is usually, “Lord, I'll walk on the water if the waves would subside. If the wind wasn't so </w:t>
      </w:r>
      <w:r w:rsidRPr="001A38F2">
        <w:rPr>
          <w:rFonts w:ascii="Calibri" w:hAnsi="Calibri"/>
        </w:rPr>
        <w:lastRenderedPageBreak/>
        <w:t>nasty, I'</w:t>
      </w:r>
      <w:r>
        <w:rPr>
          <w:rFonts w:ascii="Calibri" w:hAnsi="Calibri"/>
        </w:rPr>
        <w:t>d</w:t>
      </w:r>
      <w:r w:rsidRPr="001A38F2">
        <w:rPr>
          <w:rFonts w:ascii="Calibri" w:hAnsi="Calibri"/>
        </w:rPr>
        <w:t xml:space="preserve"> be right out there with the best of them.” Jesus is letting the winds and the waves blow, crash, and so many other things. It teaches Simon Peter a powerful lesson. Ask for help. </w:t>
      </w:r>
    </w:p>
    <w:p w14:paraId="02FA0603" w14:textId="77777777" w:rsidR="001A38F2" w:rsidRPr="001A38F2" w:rsidRDefault="001A38F2" w:rsidP="001A38F2">
      <w:pPr>
        <w:spacing w:line="276" w:lineRule="auto"/>
        <w:rPr>
          <w:rFonts w:ascii="Calibri" w:hAnsi="Calibri"/>
        </w:rPr>
      </w:pPr>
    </w:p>
    <w:p w14:paraId="4CC5516B" w14:textId="77777777" w:rsidR="001A38F2" w:rsidRPr="001A38F2" w:rsidRDefault="001A38F2" w:rsidP="001A38F2">
      <w:pPr>
        <w:spacing w:line="276" w:lineRule="auto"/>
        <w:rPr>
          <w:rFonts w:ascii="Calibri" w:hAnsi="Calibri"/>
        </w:rPr>
      </w:pPr>
      <w:r w:rsidRPr="001A38F2">
        <w:rPr>
          <w:rFonts w:ascii="Calibri" w:hAnsi="Calibri"/>
        </w:rPr>
        <w:t xml:space="preserve">He says, “Lord save me.” That's a prayer that every person should pray at least one time. “Lord, save me.” Peter knew that if there was any hope, it was going to come from Jesus. </w:t>
      </w:r>
    </w:p>
    <w:p w14:paraId="48D155C8" w14:textId="77777777" w:rsidR="001A38F2" w:rsidRPr="001A38F2" w:rsidRDefault="001A38F2" w:rsidP="001A38F2">
      <w:pPr>
        <w:spacing w:line="276" w:lineRule="auto"/>
        <w:rPr>
          <w:rFonts w:ascii="Calibri" w:hAnsi="Calibri"/>
        </w:rPr>
      </w:pPr>
    </w:p>
    <w:p w14:paraId="21D4B752" w14:textId="77777777" w:rsidR="001A38F2" w:rsidRPr="001A38F2" w:rsidRDefault="001A38F2" w:rsidP="001A38F2">
      <w:pPr>
        <w:spacing w:line="276" w:lineRule="auto"/>
        <w:rPr>
          <w:rFonts w:ascii="Calibri" w:hAnsi="Calibri"/>
        </w:rPr>
      </w:pPr>
      <w:r w:rsidRPr="001A38F2">
        <w:rPr>
          <w:rFonts w:ascii="Calibri" w:hAnsi="Calibri"/>
        </w:rPr>
        <w:t xml:space="preserve">Have you asked God for help? Sometimes we see asking for help as a weakness. Maybe you say “no” to help when you really need help. It's hard to ask for help. Sometimes we live in denial. We think, “I don't really have a problem. I don't need help. I can handle this problem by myself.” But asking God for help can be one of the most powerful remedies to help us overcome the storms of life. </w:t>
      </w:r>
    </w:p>
    <w:p w14:paraId="78897A36" w14:textId="77777777" w:rsidR="001A38F2" w:rsidRPr="001A38F2" w:rsidRDefault="001A38F2" w:rsidP="001A38F2">
      <w:pPr>
        <w:spacing w:line="276" w:lineRule="auto"/>
        <w:rPr>
          <w:rFonts w:ascii="Calibri" w:hAnsi="Calibri"/>
        </w:rPr>
      </w:pPr>
    </w:p>
    <w:p w14:paraId="4D225703" w14:textId="77777777" w:rsidR="001A38F2" w:rsidRPr="001A38F2" w:rsidRDefault="001A38F2" w:rsidP="001A38F2">
      <w:pPr>
        <w:spacing w:line="276" w:lineRule="auto"/>
        <w:rPr>
          <w:rFonts w:ascii="Calibri" w:hAnsi="Calibri"/>
        </w:rPr>
      </w:pPr>
      <w:r w:rsidRPr="001A38F2">
        <w:rPr>
          <w:rFonts w:ascii="Calibri" w:hAnsi="Calibri"/>
        </w:rPr>
        <w:t xml:space="preserve">Sometimes God will put people in your life that can help you. Do you believe that? </w:t>
      </w:r>
    </w:p>
    <w:p w14:paraId="3970EF6C" w14:textId="77777777" w:rsidR="001A38F2" w:rsidRPr="001A38F2" w:rsidRDefault="001A38F2" w:rsidP="001A38F2">
      <w:pPr>
        <w:spacing w:line="276" w:lineRule="auto"/>
        <w:rPr>
          <w:rFonts w:ascii="Calibri" w:hAnsi="Calibri"/>
        </w:rPr>
      </w:pPr>
    </w:p>
    <w:p w14:paraId="3C9DDA33" w14:textId="59A9C72B" w:rsidR="001A38F2" w:rsidRPr="001A38F2" w:rsidRDefault="001A38F2" w:rsidP="001A38F2">
      <w:pPr>
        <w:spacing w:line="276" w:lineRule="auto"/>
        <w:rPr>
          <w:rFonts w:ascii="Calibri" w:hAnsi="Calibri"/>
        </w:rPr>
      </w:pPr>
      <w:r w:rsidRPr="001A38F2">
        <w:rPr>
          <w:rFonts w:ascii="Calibri" w:hAnsi="Calibri"/>
        </w:rPr>
        <w:t>I mentioned starting our church. I'll share another example. A few years ago when Gena and I were getting ready to start the church, Gena was going to be our worship leader. She's a fantastic vocalist and musician. She was with a gathering of pastors’ wives. They were talking about church</w:t>
      </w:r>
      <w:r w:rsidR="00327438">
        <w:rPr>
          <w:rFonts w:ascii="Calibri" w:hAnsi="Calibri"/>
        </w:rPr>
        <w:t xml:space="preserve">, </w:t>
      </w:r>
      <w:proofErr w:type="gramStart"/>
      <w:r w:rsidRPr="001A38F2">
        <w:rPr>
          <w:rFonts w:ascii="Calibri" w:hAnsi="Calibri"/>
        </w:rPr>
        <w:t>ministry</w:t>
      </w:r>
      <w:proofErr w:type="gramEnd"/>
      <w:r w:rsidRPr="001A38F2">
        <w:rPr>
          <w:rFonts w:ascii="Calibri" w:hAnsi="Calibri"/>
        </w:rPr>
        <w:t xml:space="preserve"> </w:t>
      </w:r>
      <w:r w:rsidR="00327438">
        <w:rPr>
          <w:rFonts w:ascii="Calibri" w:hAnsi="Calibri"/>
        </w:rPr>
        <w:t>and family</w:t>
      </w:r>
      <w:r w:rsidRPr="001A38F2">
        <w:rPr>
          <w:rFonts w:ascii="Calibri" w:hAnsi="Calibri"/>
        </w:rPr>
        <w:t xml:space="preserve">. They were talking about concerns that they had. My wife, Gena, said, “I got these two little bitty kids, but I need to be at church really early. Sometimes I have to stay late to get all of our church stuff going, to get all the worship stuff going. I don't know what to do.” Our kids were really little at this point. One of the pastor's wives said, “Oh, you need a Sunday morning nanny.” Gena was like, “Yes, I need a Sunday morning nanny. That would be awesome.” She said, “Well, why don't you ask somebody in the church for some help?” Sometimes you just need to be given permission to do certain things. You need somebody to tell you, “Yeah, that's okay to do that.” Gena's like, “Can you do that?” The pastor's wife goes, “Of course.” </w:t>
      </w:r>
    </w:p>
    <w:p w14:paraId="0EC8B9D0" w14:textId="77777777" w:rsidR="001A38F2" w:rsidRPr="001A38F2" w:rsidRDefault="001A38F2" w:rsidP="001A38F2">
      <w:pPr>
        <w:spacing w:line="276" w:lineRule="auto"/>
        <w:rPr>
          <w:rFonts w:ascii="Calibri" w:hAnsi="Calibri"/>
        </w:rPr>
      </w:pPr>
    </w:p>
    <w:p w14:paraId="458D0786" w14:textId="32FC5AA5" w:rsidR="001A38F2" w:rsidRPr="001A38F2" w:rsidRDefault="001A38F2" w:rsidP="001A38F2">
      <w:pPr>
        <w:spacing w:line="276" w:lineRule="auto"/>
        <w:rPr>
          <w:rFonts w:ascii="Calibri" w:hAnsi="Calibri"/>
        </w:rPr>
      </w:pPr>
      <w:r w:rsidRPr="001A38F2">
        <w:rPr>
          <w:rFonts w:ascii="Calibri" w:hAnsi="Calibri"/>
        </w:rPr>
        <w:t xml:space="preserve">We were talking about this after the little gathering and she said, “Ryan, I think Rachel might want to help us.” I thought, “That sounds great to me. What a great idea.” We had a young single lady in our church that was just out of college. We had been introduced to her by some mutual friends. Gena talked to her and said, “We need some help.” She explained it. This young lady in our church took care of our kids for the first five years of our church's existence. She would spend the night in our guest room on Saturday night, she would get the kids up, she would feed them breakfast, she would bring them to church. She loved doing it. Can I just say that? She had a great time doing it. </w:t>
      </w:r>
    </w:p>
    <w:p w14:paraId="4E668AE7" w14:textId="77777777" w:rsidR="001A38F2" w:rsidRPr="001A38F2" w:rsidRDefault="001A38F2" w:rsidP="001A38F2">
      <w:pPr>
        <w:spacing w:line="276" w:lineRule="auto"/>
        <w:rPr>
          <w:rFonts w:ascii="Calibri" w:hAnsi="Calibri"/>
        </w:rPr>
      </w:pPr>
    </w:p>
    <w:p w14:paraId="4EEB96FC" w14:textId="77777777" w:rsidR="001A38F2" w:rsidRPr="001A38F2" w:rsidRDefault="001A38F2" w:rsidP="001A38F2">
      <w:pPr>
        <w:spacing w:line="276" w:lineRule="auto"/>
        <w:rPr>
          <w:rFonts w:ascii="Calibri" w:hAnsi="Calibri"/>
        </w:rPr>
      </w:pPr>
      <w:r w:rsidRPr="001A38F2">
        <w:rPr>
          <w:rFonts w:ascii="Calibri" w:hAnsi="Calibri"/>
        </w:rPr>
        <w:lastRenderedPageBreak/>
        <w:t xml:space="preserve">I thought, “How many times has God put people in our lives that are willing and ready to help us?” All we have to do is ask. This was God's provision. It was a massive blessing to our family. </w:t>
      </w:r>
    </w:p>
    <w:p w14:paraId="3F0C1DEF" w14:textId="77777777" w:rsidR="001A38F2" w:rsidRPr="001A38F2" w:rsidRDefault="001A38F2" w:rsidP="001A38F2">
      <w:pPr>
        <w:spacing w:line="276" w:lineRule="auto"/>
        <w:rPr>
          <w:rFonts w:ascii="Calibri" w:hAnsi="Calibri"/>
        </w:rPr>
      </w:pPr>
    </w:p>
    <w:p w14:paraId="4EE5323D" w14:textId="23E1C7BE" w:rsidR="001A38F2" w:rsidRPr="001A38F2" w:rsidRDefault="001A38F2" w:rsidP="001A38F2">
      <w:pPr>
        <w:spacing w:line="276" w:lineRule="auto"/>
        <w:rPr>
          <w:rFonts w:ascii="Calibri" w:hAnsi="Calibri"/>
        </w:rPr>
      </w:pPr>
      <w:r w:rsidRPr="001A38F2">
        <w:rPr>
          <w:rFonts w:ascii="Calibri" w:hAnsi="Calibri"/>
        </w:rPr>
        <w:t xml:space="preserve">Maybe you're in a storm, but God's put some people around you. Because of pride, or insecurity, or maybe other reasons, you haven't really said, “I need some help.” They would love to do something to help you. Would you reach out in faith? </w:t>
      </w:r>
    </w:p>
    <w:p w14:paraId="49C534E3" w14:textId="77777777" w:rsidR="001A38F2" w:rsidRPr="001A38F2" w:rsidRDefault="001A38F2" w:rsidP="001A38F2">
      <w:pPr>
        <w:spacing w:line="276" w:lineRule="auto"/>
        <w:rPr>
          <w:rFonts w:ascii="Calibri" w:hAnsi="Calibri"/>
        </w:rPr>
      </w:pPr>
    </w:p>
    <w:p w14:paraId="2D8AC36E" w14:textId="053DF164" w:rsidR="001A38F2" w:rsidRPr="001A38F2" w:rsidRDefault="001A38F2" w:rsidP="001A38F2">
      <w:pPr>
        <w:spacing w:line="276" w:lineRule="auto"/>
        <w:rPr>
          <w:rFonts w:ascii="Calibri" w:hAnsi="Calibri"/>
        </w:rPr>
      </w:pPr>
      <w:r w:rsidRPr="001A38F2">
        <w:rPr>
          <w:rFonts w:ascii="Calibri" w:hAnsi="Calibri"/>
        </w:rPr>
        <w:t>The storms</w:t>
      </w:r>
      <w:r w:rsidR="003C070E">
        <w:rPr>
          <w:rFonts w:ascii="Calibri" w:hAnsi="Calibri"/>
        </w:rPr>
        <w:t xml:space="preserve"> </w:t>
      </w:r>
      <w:r w:rsidRPr="001A38F2">
        <w:rPr>
          <w:rFonts w:ascii="Calibri" w:hAnsi="Calibri"/>
        </w:rPr>
        <w:t xml:space="preserve">in your life will make you stronger or will make you stranger. Somebody ought to write that down. You will become stronger in faith. I can guarantee you, Simon Peter, after he walked on the water and was rescued by Jesus, when he began to sink, his faith went through the roof. Your faith is built in a storm. That's when the faith comes out. But some people go through a storm and they become stranger, not stronger. It's sad. It's true. You go through a financial storm and you hoard everything that you have because you remember that one time when you didn't have enough. You worry, and you have anxiety, and you're anxious about stuff because you're so afraid you're going to go back to that other thing. You become not more dependent upon God. You don't become stronger, you become stranger. </w:t>
      </w:r>
    </w:p>
    <w:p w14:paraId="3F781A11" w14:textId="77777777" w:rsidR="001A38F2" w:rsidRPr="001A38F2" w:rsidRDefault="001A38F2" w:rsidP="001A38F2">
      <w:pPr>
        <w:spacing w:line="276" w:lineRule="auto"/>
        <w:rPr>
          <w:rFonts w:ascii="Calibri" w:hAnsi="Calibri"/>
        </w:rPr>
      </w:pPr>
    </w:p>
    <w:p w14:paraId="7D8CE679" w14:textId="77777777" w:rsidR="001A38F2" w:rsidRPr="001A38F2" w:rsidRDefault="001A38F2" w:rsidP="001A38F2">
      <w:pPr>
        <w:spacing w:line="276" w:lineRule="auto"/>
        <w:rPr>
          <w:rFonts w:ascii="Calibri" w:hAnsi="Calibri"/>
        </w:rPr>
      </w:pPr>
      <w:r w:rsidRPr="001A38F2">
        <w:rPr>
          <w:rFonts w:ascii="Calibri" w:hAnsi="Calibri"/>
        </w:rPr>
        <w:t>Some people go through church storms and people get cynical about church. “Somebody let me down at church, so I distrust, or I’m finding faults, or I'm afraid to commit,” or whatever it is. Yet one of the greatest blessings in the Christian life is to be a part of a loving church family. Church, we don't want to be stranger, we want to be stronger. Maybe you’ve been through a relational storm. “The last relationship didn't work out. I'm not going to trust anybody again. I'm going to stay home and be a cat lady.” God wants you to come out of that storm and to be stronger, not stranger.</w:t>
      </w:r>
    </w:p>
    <w:p w14:paraId="2172AA2B" w14:textId="77777777" w:rsidR="001A38F2" w:rsidRPr="001A38F2" w:rsidRDefault="001A38F2" w:rsidP="001A38F2">
      <w:pPr>
        <w:spacing w:line="276" w:lineRule="auto"/>
        <w:rPr>
          <w:rFonts w:ascii="Calibri" w:hAnsi="Calibri"/>
        </w:rPr>
      </w:pPr>
    </w:p>
    <w:p w14:paraId="46F6F0FD" w14:textId="77777777" w:rsidR="001A38F2" w:rsidRPr="001A38F2" w:rsidRDefault="001A38F2" w:rsidP="001A38F2">
      <w:pPr>
        <w:spacing w:line="276" w:lineRule="auto"/>
        <w:rPr>
          <w:rFonts w:ascii="Calibri" w:hAnsi="Calibri"/>
        </w:rPr>
      </w:pPr>
      <w:r w:rsidRPr="001A38F2">
        <w:rPr>
          <w:rFonts w:ascii="Calibri" w:hAnsi="Calibri"/>
        </w:rPr>
        <w:t xml:space="preserve">Let’s be more dependent. Let's be more moldable. Let's be more teachable. Let's be more filled with faith. Let's be more dynamic in our prayer life. When our eyes are on Jesus and when we are asking Him for help, we are taking those steps out of the boat to do everything that He has asked us to do. </w:t>
      </w:r>
    </w:p>
    <w:p w14:paraId="0A87EAB0" w14:textId="77777777" w:rsidR="001A38F2" w:rsidRPr="001A38F2" w:rsidRDefault="001A38F2" w:rsidP="001A38F2">
      <w:pPr>
        <w:spacing w:line="276" w:lineRule="auto"/>
        <w:rPr>
          <w:rFonts w:ascii="Calibri" w:hAnsi="Calibri"/>
        </w:rPr>
      </w:pPr>
    </w:p>
    <w:p w14:paraId="1B430E13" w14:textId="77777777" w:rsidR="001A38F2" w:rsidRPr="001A38F2" w:rsidRDefault="001A38F2" w:rsidP="001A38F2">
      <w:pPr>
        <w:spacing w:line="276" w:lineRule="auto"/>
        <w:rPr>
          <w:rFonts w:ascii="Calibri" w:hAnsi="Calibri"/>
          <w:b/>
          <w:bCs/>
        </w:rPr>
      </w:pPr>
      <w:r w:rsidRPr="001A38F2">
        <w:rPr>
          <w:rFonts w:ascii="Calibri" w:hAnsi="Calibri"/>
          <w:b/>
          <w:bCs/>
        </w:rPr>
        <w:t>4. Receive His grace.</w:t>
      </w:r>
    </w:p>
    <w:p w14:paraId="767FA1DA" w14:textId="77777777" w:rsidR="001A38F2" w:rsidRPr="001A38F2" w:rsidRDefault="001A38F2" w:rsidP="001A38F2">
      <w:pPr>
        <w:spacing w:line="276" w:lineRule="auto"/>
        <w:rPr>
          <w:rFonts w:ascii="Calibri" w:hAnsi="Calibri"/>
        </w:rPr>
      </w:pPr>
    </w:p>
    <w:p w14:paraId="197115D1" w14:textId="77777777" w:rsidR="001A38F2" w:rsidRPr="001A38F2" w:rsidRDefault="001A38F2" w:rsidP="001A38F2">
      <w:pPr>
        <w:spacing w:line="276" w:lineRule="auto"/>
        <w:rPr>
          <w:rFonts w:ascii="Calibri" w:hAnsi="Calibri"/>
        </w:rPr>
      </w:pPr>
      <w:r w:rsidRPr="001A38F2">
        <w:rPr>
          <w:rFonts w:ascii="Calibri" w:hAnsi="Calibri"/>
        </w:rPr>
        <w:t>“Immediately Jesus reached out his hand, caught hold of him, and said to him, ‘You of little faith, why did you doubt?’ When they got into the boat, the wind ceased. Then those in the boat worshiped him and said, ‘Truly you are the Son of God’” (Matthew 14:31-33).</w:t>
      </w:r>
    </w:p>
    <w:p w14:paraId="225EC2E0" w14:textId="77777777" w:rsidR="001A38F2" w:rsidRPr="001A38F2" w:rsidRDefault="001A38F2" w:rsidP="001A38F2">
      <w:pPr>
        <w:spacing w:line="276" w:lineRule="auto"/>
        <w:rPr>
          <w:rFonts w:ascii="Calibri" w:hAnsi="Calibri"/>
        </w:rPr>
      </w:pPr>
    </w:p>
    <w:p w14:paraId="2866DDF3" w14:textId="77777777" w:rsidR="001A38F2" w:rsidRPr="001A38F2" w:rsidRDefault="001A38F2" w:rsidP="001A38F2">
      <w:pPr>
        <w:spacing w:line="276" w:lineRule="auto"/>
        <w:rPr>
          <w:rFonts w:ascii="Calibri" w:hAnsi="Calibri"/>
        </w:rPr>
      </w:pPr>
      <w:r w:rsidRPr="001A38F2">
        <w:rPr>
          <w:rFonts w:ascii="Calibri" w:hAnsi="Calibri"/>
        </w:rPr>
        <w:lastRenderedPageBreak/>
        <w:t xml:space="preserve">Their faith began to explode. They begin to respond with worship. When Jesus has helped you in a storm, all you can do is worship Him. You're so grateful. But we got to receive His grace. </w:t>
      </w:r>
    </w:p>
    <w:p w14:paraId="0D5D6D33" w14:textId="77777777" w:rsidR="001A38F2" w:rsidRPr="001A38F2" w:rsidRDefault="001A38F2" w:rsidP="001A38F2">
      <w:pPr>
        <w:spacing w:line="276" w:lineRule="auto"/>
        <w:rPr>
          <w:rFonts w:ascii="Calibri" w:hAnsi="Calibri"/>
        </w:rPr>
      </w:pPr>
    </w:p>
    <w:p w14:paraId="543300AA" w14:textId="77777777" w:rsidR="001A38F2" w:rsidRPr="001A38F2" w:rsidRDefault="001A38F2" w:rsidP="001A38F2">
      <w:pPr>
        <w:spacing w:line="276" w:lineRule="auto"/>
        <w:rPr>
          <w:rFonts w:ascii="Calibri" w:hAnsi="Calibri"/>
        </w:rPr>
      </w:pPr>
      <w:r w:rsidRPr="001A38F2">
        <w:rPr>
          <w:rFonts w:ascii="Calibri" w:hAnsi="Calibri"/>
        </w:rPr>
        <w:t xml:space="preserve">The word “immediately” is used here in verse 31. Jesus reached out His hand immediately. Jesus didn't say, “Hey, Peter, you're sinking. Good luck. I'll get back with you in a few minutes. Why don't you try and swim a little bit? Try and get back to the boat, and we'll see what happens.” No. Right when Peter asked for help, Jesus is lifting him up. That's His grace. Receive His grace. </w:t>
      </w:r>
    </w:p>
    <w:p w14:paraId="43AD4A02" w14:textId="77777777" w:rsidR="001A38F2" w:rsidRPr="001A38F2" w:rsidRDefault="001A38F2" w:rsidP="001A38F2">
      <w:pPr>
        <w:spacing w:line="276" w:lineRule="auto"/>
        <w:rPr>
          <w:rFonts w:ascii="Calibri" w:hAnsi="Calibri"/>
        </w:rPr>
      </w:pPr>
    </w:p>
    <w:p w14:paraId="69FCF6CE" w14:textId="77777777" w:rsidR="001A38F2" w:rsidRPr="001A38F2" w:rsidRDefault="001A38F2" w:rsidP="001A38F2">
      <w:pPr>
        <w:spacing w:line="276" w:lineRule="auto"/>
        <w:rPr>
          <w:rFonts w:ascii="Calibri" w:hAnsi="Calibri"/>
        </w:rPr>
      </w:pPr>
      <w:r w:rsidRPr="001A38F2">
        <w:rPr>
          <w:rFonts w:ascii="Calibri" w:hAnsi="Calibri"/>
        </w:rPr>
        <w:t xml:space="preserve">Jesus corrects him and loves him. Do you see it there? He says to him, “Why did you doubt?” That's correction. But right before that, He lifts him up and He rescues him. Jesus loves us so much that He will both rescue us and He will correct us in the same instance. That is true love. We got to worship Him without delay. Without delay He's there to help us. </w:t>
      </w:r>
    </w:p>
    <w:p w14:paraId="28953300" w14:textId="77777777" w:rsidR="001A38F2" w:rsidRPr="001A38F2" w:rsidRDefault="001A38F2" w:rsidP="001A38F2">
      <w:pPr>
        <w:spacing w:line="276" w:lineRule="auto"/>
        <w:rPr>
          <w:rFonts w:ascii="Calibri" w:hAnsi="Calibri"/>
        </w:rPr>
      </w:pPr>
    </w:p>
    <w:p w14:paraId="7ED24BA1" w14:textId="77777777" w:rsidR="001A38F2" w:rsidRPr="001A38F2" w:rsidRDefault="001A38F2" w:rsidP="001A38F2">
      <w:pPr>
        <w:spacing w:line="276" w:lineRule="auto"/>
        <w:rPr>
          <w:rFonts w:ascii="Calibri" w:hAnsi="Calibri"/>
        </w:rPr>
      </w:pPr>
      <w:r w:rsidRPr="001A38F2">
        <w:rPr>
          <w:rFonts w:ascii="Calibri" w:hAnsi="Calibri"/>
        </w:rPr>
        <w:t xml:space="preserve">A few years ago, my little niece wanted me to take her swimming. She was about six years old at this time. She had been taking swimming lessons. She said, “Uncle Ryan, “I’m in swimming lessons. Get over there in the middle of the pool and I'm going to swim to you.” I knew that she had not been swimming very much, so I was kind of getting closer to her and she insisted that I scoot back. She kind of bounced down the steps. It’s getting a little deeper and a little deeper. She adjusts her goggles. She’s really ready to show me that she's a great swimmer. She steps off the ledge and what happens? Straight to the bottom of the pool. I'm like, “Oh my goodness.” Now I'm trying to swim over, I'm trying to grab her little arms and legs, and I'm pulling her out. Of course she feels like she's about to drown. I sat her on the side of the pool and she was so disappointed that she didn't do a little bit better showing me how well she could swim. </w:t>
      </w:r>
    </w:p>
    <w:p w14:paraId="64AC6E60" w14:textId="77777777" w:rsidR="001A38F2" w:rsidRPr="001A38F2" w:rsidRDefault="001A38F2" w:rsidP="001A38F2">
      <w:pPr>
        <w:spacing w:line="276" w:lineRule="auto"/>
        <w:rPr>
          <w:rFonts w:ascii="Calibri" w:hAnsi="Calibri"/>
        </w:rPr>
      </w:pPr>
    </w:p>
    <w:p w14:paraId="461341B3" w14:textId="77777777" w:rsidR="001A38F2" w:rsidRPr="001A38F2" w:rsidRDefault="001A38F2" w:rsidP="001A38F2">
      <w:pPr>
        <w:spacing w:line="276" w:lineRule="auto"/>
        <w:rPr>
          <w:rFonts w:ascii="Calibri" w:hAnsi="Calibri"/>
        </w:rPr>
      </w:pPr>
      <w:r w:rsidRPr="001A38F2">
        <w:rPr>
          <w:rFonts w:ascii="Calibri" w:hAnsi="Calibri"/>
        </w:rPr>
        <w:t xml:space="preserve">I thought about that this week because sometimes we try to swim and we sink. But God wants us to get back in the game and to keep trying to walk on the water. Maybe you've sunk a few times. Maybe you've got distracted. Maybe you've been looking over here instead of looking at Jesus. But what a great opportunity we have to turn our eyes and our faith back to Him, and to follow Him with bold assurance and with this victory over doubt. That's God's plan for our life. </w:t>
      </w:r>
    </w:p>
    <w:p w14:paraId="6BCC4E49" w14:textId="77777777" w:rsidR="001A38F2" w:rsidRPr="001A38F2" w:rsidRDefault="001A38F2" w:rsidP="001A38F2">
      <w:pPr>
        <w:spacing w:line="276" w:lineRule="auto"/>
        <w:rPr>
          <w:rFonts w:ascii="Calibri" w:hAnsi="Calibri"/>
        </w:rPr>
      </w:pPr>
    </w:p>
    <w:p w14:paraId="289FD9CE" w14:textId="465827B0" w:rsidR="001A38F2" w:rsidRPr="001A38F2" w:rsidRDefault="001A38F2" w:rsidP="001A38F2">
      <w:pPr>
        <w:spacing w:line="276" w:lineRule="auto"/>
        <w:rPr>
          <w:rFonts w:ascii="Calibri" w:hAnsi="Calibri"/>
          <w:sz w:val="28"/>
          <w:szCs w:val="28"/>
        </w:rPr>
      </w:pPr>
      <w:r w:rsidRPr="001A38F2">
        <w:rPr>
          <w:rFonts w:ascii="Calibri" w:hAnsi="Calibri"/>
        </w:rPr>
        <w:br w:type="page"/>
      </w:r>
      <w:r w:rsidRPr="001A38F2">
        <w:rPr>
          <w:rFonts w:ascii="Calibri" w:hAnsi="Calibri"/>
          <w:b/>
          <w:bCs/>
          <w:sz w:val="28"/>
          <w:szCs w:val="28"/>
          <w:u w:val="single"/>
        </w:rPr>
        <w:lastRenderedPageBreak/>
        <w:t>OUTLINE</w:t>
      </w:r>
    </w:p>
    <w:p w14:paraId="177378C6" w14:textId="77777777" w:rsidR="001A38F2" w:rsidRPr="001A38F2" w:rsidRDefault="001A38F2" w:rsidP="001A38F2">
      <w:pPr>
        <w:spacing w:line="276" w:lineRule="auto"/>
        <w:rPr>
          <w:rFonts w:ascii="Calibri" w:hAnsi="Calibri"/>
        </w:rPr>
      </w:pPr>
    </w:p>
    <w:p w14:paraId="43ECFB9A" w14:textId="4046A836" w:rsidR="001A38F2" w:rsidRPr="001A38F2" w:rsidRDefault="001A38F2" w:rsidP="001A38F2">
      <w:pPr>
        <w:spacing w:line="276" w:lineRule="auto"/>
        <w:rPr>
          <w:rFonts w:ascii="Calibri" w:hAnsi="Calibri"/>
        </w:rPr>
      </w:pPr>
      <w:r w:rsidRPr="001A38F2">
        <w:rPr>
          <w:rFonts w:ascii="Calibri" w:hAnsi="Calibri"/>
        </w:rPr>
        <w:t>After dismissing the crowds, he went up on the mountain by himself to pray. Well into the night, he was there alone. Meanwhile, the boat was already some distance from land, battered by the waves, because the wind was against them. Jesus came toward them walking on the sea very early in the morning. Matthew 14:23-25 (CSB)</w:t>
      </w:r>
    </w:p>
    <w:p w14:paraId="757D1B35" w14:textId="77777777" w:rsidR="001A38F2" w:rsidRPr="001A38F2" w:rsidRDefault="001A38F2" w:rsidP="001A38F2">
      <w:pPr>
        <w:spacing w:line="276" w:lineRule="auto"/>
        <w:rPr>
          <w:rFonts w:ascii="Calibri" w:hAnsi="Calibri"/>
        </w:rPr>
      </w:pPr>
    </w:p>
    <w:p w14:paraId="5B89BF68" w14:textId="77777777" w:rsidR="001A38F2" w:rsidRPr="001A38F2" w:rsidRDefault="001A38F2" w:rsidP="001A38F2">
      <w:pPr>
        <w:spacing w:line="276" w:lineRule="auto"/>
        <w:rPr>
          <w:rFonts w:ascii="Calibri" w:hAnsi="Calibri"/>
          <w:b/>
          <w:bCs/>
        </w:rPr>
      </w:pPr>
      <w:r w:rsidRPr="001A38F2">
        <w:rPr>
          <w:rFonts w:ascii="Calibri" w:hAnsi="Calibri"/>
          <w:b/>
          <w:bCs/>
        </w:rPr>
        <w:t>1. Take A Step of Faith</w:t>
      </w:r>
    </w:p>
    <w:p w14:paraId="4E80DC10" w14:textId="77777777" w:rsidR="001A38F2" w:rsidRPr="001A38F2" w:rsidRDefault="001A38F2" w:rsidP="001A38F2">
      <w:pPr>
        <w:spacing w:line="276" w:lineRule="auto"/>
        <w:rPr>
          <w:rFonts w:ascii="Calibri" w:hAnsi="Calibri"/>
        </w:rPr>
      </w:pPr>
    </w:p>
    <w:p w14:paraId="40871F24" w14:textId="142EA8BA" w:rsidR="001A38F2" w:rsidRPr="001A38F2" w:rsidRDefault="001A38F2" w:rsidP="001A38F2">
      <w:pPr>
        <w:spacing w:line="276" w:lineRule="auto"/>
        <w:rPr>
          <w:rFonts w:ascii="Calibri" w:hAnsi="Calibri"/>
        </w:rPr>
      </w:pPr>
      <w:r w:rsidRPr="001A38F2">
        <w:rPr>
          <w:rFonts w:ascii="Calibri" w:hAnsi="Calibri"/>
        </w:rPr>
        <w:t>When the disciples saw him walking on the sea, they were terrified. “It’s a ghost!” they said, and they cried out in fear. Immediately Jesus spoke to them. “Have courage! It is I. Don’t be afraid.”</w:t>
      </w:r>
      <w:r w:rsidR="003C070E">
        <w:rPr>
          <w:rFonts w:ascii="Calibri" w:hAnsi="Calibri"/>
        </w:rPr>
        <w:t xml:space="preserve"> </w:t>
      </w:r>
      <w:r w:rsidRPr="001A38F2">
        <w:rPr>
          <w:rFonts w:ascii="Calibri" w:hAnsi="Calibri"/>
        </w:rPr>
        <w:t>“Lord, if it’s you,” Peter answered him, “command me to come to you on the water.”  He said, “Come.” Matthew 14:26-29 (CSB)</w:t>
      </w:r>
    </w:p>
    <w:p w14:paraId="1AC26CF1" w14:textId="77777777" w:rsidR="001A38F2" w:rsidRPr="001A38F2" w:rsidRDefault="001A38F2" w:rsidP="001A38F2">
      <w:pPr>
        <w:spacing w:line="276" w:lineRule="auto"/>
        <w:rPr>
          <w:rFonts w:ascii="Calibri" w:hAnsi="Calibri"/>
        </w:rPr>
      </w:pPr>
    </w:p>
    <w:p w14:paraId="2FDA0A41" w14:textId="23CEAFEF" w:rsidR="001A38F2" w:rsidRPr="001A38F2" w:rsidRDefault="001A38F2" w:rsidP="001A38F2">
      <w:pPr>
        <w:spacing w:line="276" w:lineRule="auto"/>
        <w:rPr>
          <w:rFonts w:ascii="Calibri" w:hAnsi="Calibri"/>
        </w:rPr>
      </w:pPr>
      <w:r w:rsidRPr="001A38F2">
        <w:rPr>
          <w:rFonts w:ascii="Calibri" w:hAnsi="Calibri"/>
        </w:rPr>
        <w:t>Ask and it will be given to you; seek and you will find; knock and the door will be opened to you. For everyone who asks receives; he who seeks finds; and to him who knocks, the door will be opened. Matthew 7:7-8 (NIV)</w:t>
      </w:r>
    </w:p>
    <w:p w14:paraId="5AC83C00" w14:textId="77777777" w:rsidR="001A38F2" w:rsidRPr="001A38F2" w:rsidRDefault="001A38F2" w:rsidP="001A38F2">
      <w:pPr>
        <w:spacing w:line="276" w:lineRule="auto"/>
        <w:rPr>
          <w:rFonts w:ascii="Calibri" w:hAnsi="Calibri"/>
        </w:rPr>
      </w:pPr>
    </w:p>
    <w:p w14:paraId="4EB2A46A" w14:textId="77777777" w:rsidR="001A38F2" w:rsidRPr="001A38F2" w:rsidRDefault="001A38F2" w:rsidP="001A38F2">
      <w:pPr>
        <w:spacing w:line="276" w:lineRule="auto"/>
        <w:rPr>
          <w:rFonts w:ascii="Calibri" w:hAnsi="Calibri"/>
          <w:b/>
          <w:bCs/>
        </w:rPr>
      </w:pPr>
      <w:r w:rsidRPr="001A38F2">
        <w:rPr>
          <w:rFonts w:ascii="Calibri" w:hAnsi="Calibri"/>
          <w:b/>
          <w:bCs/>
        </w:rPr>
        <w:t>2. Keep Your Focus</w:t>
      </w:r>
    </w:p>
    <w:p w14:paraId="365A5D3C" w14:textId="77777777" w:rsidR="001A38F2" w:rsidRPr="001A38F2" w:rsidRDefault="001A38F2" w:rsidP="001A38F2">
      <w:pPr>
        <w:spacing w:line="276" w:lineRule="auto"/>
        <w:rPr>
          <w:rFonts w:ascii="Calibri" w:hAnsi="Calibri"/>
        </w:rPr>
      </w:pPr>
    </w:p>
    <w:p w14:paraId="43B7A1C3" w14:textId="1D0D0185" w:rsidR="001A38F2" w:rsidRPr="001A38F2" w:rsidRDefault="001A38F2" w:rsidP="001A38F2">
      <w:pPr>
        <w:spacing w:line="276" w:lineRule="auto"/>
        <w:rPr>
          <w:rFonts w:ascii="Calibri" w:hAnsi="Calibri"/>
        </w:rPr>
      </w:pPr>
      <w:r w:rsidRPr="001A38F2">
        <w:rPr>
          <w:rFonts w:ascii="Calibri" w:hAnsi="Calibri"/>
        </w:rPr>
        <w:t>…And climbing out of the boat, Peter started walking on the water and came toward Jesus. But when he saw the strength of the wind, he was afraid, and beginning to sink… Matthew 14:29-30 (CSB)</w:t>
      </w:r>
    </w:p>
    <w:p w14:paraId="76C57CF2" w14:textId="77777777" w:rsidR="001A38F2" w:rsidRPr="001A38F2" w:rsidRDefault="001A38F2" w:rsidP="001A38F2">
      <w:pPr>
        <w:spacing w:line="276" w:lineRule="auto"/>
        <w:rPr>
          <w:rFonts w:ascii="Calibri" w:hAnsi="Calibri"/>
        </w:rPr>
      </w:pPr>
    </w:p>
    <w:p w14:paraId="11573838" w14:textId="238DC073" w:rsidR="001A38F2" w:rsidRPr="001A38F2" w:rsidRDefault="001A38F2" w:rsidP="001A38F2">
      <w:pPr>
        <w:spacing w:line="276" w:lineRule="auto"/>
        <w:rPr>
          <w:rFonts w:ascii="Calibri" w:hAnsi="Calibri"/>
        </w:rPr>
      </w:pPr>
      <w:r w:rsidRPr="001A38F2">
        <w:rPr>
          <w:rFonts w:ascii="Calibri" w:hAnsi="Calibri"/>
        </w:rPr>
        <w:t>When he had finished speaking, he said to Simon, “Put out into deep water, and let down the nets for a catch.”  Simon answered, “Master, we’ve worked hard all night and haven’t caught anything. Luke 5:4-5 (NIV)</w:t>
      </w:r>
    </w:p>
    <w:p w14:paraId="5A1469D3" w14:textId="77777777" w:rsidR="001A38F2" w:rsidRPr="001A38F2" w:rsidRDefault="001A38F2" w:rsidP="001A38F2">
      <w:pPr>
        <w:spacing w:line="276" w:lineRule="auto"/>
        <w:rPr>
          <w:rFonts w:ascii="Calibri" w:hAnsi="Calibri"/>
        </w:rPr>
      </w:pPr>
    </w:p>
    <w:p w14:paraId="5C2CA74E" w14:textId="7B839516" w:rsidR="001A38F2" w:rsidRPr="001A38F2" w:rsidRDefault="001A38F2" w:rsidP="001A38F2">
      <w:pPr>
        <w:spacing w:line="276" w:lineRule="auto"/>
        <w:rPr>
          <w:rFonts w:ascii="Calibri" w:hAnsi="Calibri"/>
        </w:rPr>
      </w:pPr>
      <w:r w:rsidRPr="001A38F2">
        <w:rPr>
          <w:rFonts w:ascii="Calibri" w:hAnsi="Calibri"/>
        </w:rPr>
        <w:t>When she saw Peter warming himself, she looked closely at him. “You also were with that Nazarene, Jesus,” she said. But he denied it. “I don’t know or understand what you’re talking about,” he said, and went out into the entryway. Mark 14:67-68 (NIV)</w:t>
      </w:r>
    </w:p>
    <w:p w14:paraId="381B4B81" w14:textId="77777777" w:rsidR="001A38F2" w:rsidRPr="001A38F2" w:rsidRDefault="001A38F2" w:rsidP="001A38F2">
      <w:pPr>
        <w:spacing w:line="276" w:lineRule="auto"/>
        <w:rPr>
          <w:rFonts w:ascii="Calibri" w:hAnsi="Calibri"/>
          <w:b/>
          <w:bCs/>
        </w:rPr>
      </w:pPr>
    </w:p>
    <w:p w14:paraId="0A2C6A7C" w14:textId="77777777" w:rsidR="001A38F2" w:rsidRPr="001A38F2" w:rsidRDefault="001A38F2" w:rsidP="001A38F2">
      <w:pPr>
        <w:spacing w:line="276" w:lineRule="auto"/>
        <w:rPr>
          <w:rFonts w:ascii="Calibri" w:hAnsi="Calibri"/>
          <w:b/>
          <w:bCs/>
        </w:rPr>
      </w:pPr>
      <w:r w:rsidRPr="001A38F2">
        <w:rPr>
          <w:rFonts w:ascii="Calibri" w:hAnsi="Calibri"/>
          <w:b/>
          <w:bCs/>
        </w:rPr>
        <w:t xml:space="preserve">3. Ask </w:t>
      </w:r>
      <w:proofErr w:type="gramStart"/>
      <w:r w:rsidRPr="001A38F2">
        <w:rPr>
          <w:rFonts w:ascii="Calibri" w:hAnsi="Calibri"/>
          <w:b/>
          <w:bCs/>
        </w:rPr>
        <w:t>For</w:t>
      </w:r>
      <w:proofErr w:type="gramEnd"/>
      <w:r w:rsidRPr="001A38F2">
        <w:rPr>
          <w:rFonts w:ascii="Calibri" w:hAnsi="Calibri"/>
          <w:b/>
          <w:bCs/>
        </w:rPr>
        <w:t xml:space="preserve"> Help</w:t>
      </w:r>
    </w:p>
    <w:p w14:paraId="64FDC99F" w14:textId="77777777" w:rsidR="001A38F2" w:rsidRPr="001A38F2" w:rsidRDefault="001A38F2" w:rsidP="001A38F2">
      <w:pPr>
        <w:spacing w:line="276" w:lineRule="auto"/>
        <w:rPr>
          <w:rFonts w:ascii="Calibri" w:hAnsi="Calibri"/>
        </w:rPr>
      </w:pPr>
    </w:p>
    <w:p w14:paraId="772CC9E7" w14:textId="77777777" w:rsidR="001A38F2" w:rsidRPr="001A38F2" w:rsidRDefault="001A38F2" w:rsidP="001A38F2">
      <w:pPr>
        <w:spacing w:line="276" w:lineRule="auto"/>
        <w:rPr>
          <w:rFonts w:ascii="Calibri" w:hAnsi="Calibri"/>
        </w:rPr>
      </w:pPr>
      <w:r w:rsidRPr="001A38F2">
        <w:rPr>
          <w:rFonts w:ascii="Calibri" w:hAnsi="Calibri"/>
        </w:rPr>
        <w:t>But when he saw the strength of the wind, he was afraid, and beginning to sink he cried out, “Lord, save me!” Matthew 14:30 (CSB)</w:t>
      </w:r>
    </w:p>
    <w:p w14:paraId="0C4A8766" w14:textId="77777777" w:rsidR="001A38F2" w:rsidRPr="001A38F2" w:rsidRDefault="001A38F2" w:rsidP="001A38F2">
      <w:pPr>
        <w:spacing w:line="276" w:lineRule="auto"/>
        <w:rPr>
          <w:rFonts w:ascii="Calibri" w:hAnsi="Calibri"/>
        </w:rPr>
      </w:pPr>
    </w:p>
    <w:p w14:paraId="22391DDC" w14:textId="77777777" w:rsidR="001A38F2" w:rsidRPr="001A38F2" w:rsidRDefault="001A38F2" w:rsidP="001A38F2">
      <w:pPr>
        <w:spacing w:line="276" w:lineRule="auto"/>
        <w:rPr>
          <w:rFonts w:ascii="Calibri" w:hAnsi="Calibri"/>
          <w:b/>
          <w:bCs/>
        </w:rPr>
      </w:pPr>
      <w:r w:rsidRPr="001A38F2">
        <w:rPr>
          <w:rFonts w:ascii="Calibri" w:hAnsi="Calibri"/>
          <w:b/>
          <w:bCs/>
        </w:rPr>
        <w:lastRenderedPageBreak/>
        <w:t>4. Receive His Grace</w:t>
      </w:r>
    </w:p>
    <w:p w14:paraId="043B578B" w14:textId="77777777" w:rsidR="001A38F2" w:rsidRPr="001A38F2" w:rsidRDefault="001A38F2" w:rsidP="001A38F2">
      <w:pPr>
        <w:spacing w:line="276" w:lineRule="auto"/>
        <w:rPr>
          <w:rFonts w:ascii="Calibri" w:hAnsi="Calibri"/>
        </w:rPr>
      </w:pPr>
    </w:p>
    <w:p w14:paraId="739A2212" w14:textId="753D272C" w:rsidR="001A38F2" w:rsidRPr="001A38F2" w:rsidRDefault="001A38F2" w:rsidP="001A38F2">
      <w:pPr>
        <w:spacing w:line="276" w:lineRule="auto"/>
        <w:rPr>
          <w:rFonts w:ascii="Calibri" w:hAnsi="Calibri"/>
        </w:rPr>
      </w:pPr>
      <w:r w:rsidRPr="001A38F2">
        <w:rPr>
          <w:rFonts w:ascii="Calibri" w:hAnsi="Calibri"/>
        </w:rPr>
        <w:t>Immediately Jesus reached out his hand, caught hold of him, and said to him, “You of little faith, why did you doubt?” When they got into the boat, the wind ceased. Then those in the boat worshiped him and said, “Truly you are the Son of God.” Matthew 14:31-33 (CSB)</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346E" w14:textId="77777777" w:rsidR="004026F0" w:rsidRDefault="004026F0">
      <w:r>
        <w:separator/>
      </w:r>
    </w:p>
  </w:endnote>
  <w:endnote w:type="continuationSeparator" w:id="0">
    <w:p w14:paraId="0E6F00F5" w14:textId="77777777" w:rsidR="004026F0" w:rsidRDefault="004026F0">
      <w:r>
        <w:continuationSeparator/>
      </w:r>
    </w:p>
  </w:endnote>
  <w:endnote w:type="continuationNotice" w:id="1">
    <w:p w14:paraId="1CCA21C5" w14:textId="77777777" w:rsidR="004026F0" w:rsidRDefault="004026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4871" w14:textId="77777777" w:rsidR="00582F55" w:rsidRDefault="00582F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9BB952E" w:rsidR="000D064C" w:rsidRPr="00E001F4" w:rsidRDefault="005E7A87" w:rsidP="00E001F4">
    <w:pPr>
      <w:pStyle w:val="Footer"/>
      <w:jc w:val="right"/>
      <w:rPr>
        <w:rFonts w:ascii="Calibri" w:hAnsi="Calibri"/>
      </w:rPr>
    </w:pPr>
    <w:r>
      <w:tab/>
    </w:r>
    <w:r w:rsidR="00D86BB9">
      <w:rPr>
        <w:rFonts w:ascii="Calibri" w:hAnsi="Calibri"/>
        <w:b/>
        <w:bCs/>
      </w:rPr>
      <w:t>Doubters Welcome</w:t>
    </w:r>
    <w:r w:rsidR="000D064C" w:rsidRPr="00E001F4">
      <w:rPr>
        <w:rFonts w:ascii="Calibri" w:hAnsi="Calibri"/>
        <w:b/>
        <w:bCs/>
      </w:rPr>
      <w:t>—</w:t>
    </w:r>
    <w:r w:rsidR="001A38F2">
      <w:rPr>
        <w:rFonts w:ascii="Calibri" w:hAnsi="Calibri"/>
        <w:b/>
        <w:bCs/>
      </w:rPr>
      <w:t xml:space="preserve">Rescued </w:t>
    </w:r>
    <w:proofErr w:type="gramStart"/>
    <w:r w:rsidR="001A38F2">
      <w:rPr>
        <w:rFonts w:ascii="Calibri" w:hAnsi="Calibri"/>
        <w:b/>
        <w:bCs/>
      </w:rPr>
      <w:t>From</w:t>
    </w:r>
    <w:proofErr w:type="gramEnd"/>
    <w:r w:rsidR="001A38F2">
      <w:rPr>
        <w:rFonts w:ascii="Calibri" w:hAnsi="Calibri"/>
        <w:b/>
        <w:bCs/>
      </w:rPr>
      <w:t xml:space="preserve"> Doubt</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93CF1" w14:textId="77777777" w:rsidR="00582F55" w:rsidRDefault="00582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7C99B" w14:textId="77777777" w:rsidR="004026F0" w:rsidRDefault="004026F0">
      <w:r>
        <w:separator/>
      </w:r>
    </w:p>
  </w:footnote>
  <w:footnote w:type="continuationSeparator" w:id="0">
    <w:p w14:paraId="6AFE5FC7" w14:textId="77777777" w:rsidR="004026F0" w:rsidRDefault="004026F0">
      <w:r>
        <w:continuationSeparator/>
      </w:r>
    </w:p>
  </w:footnote>
  <w:footnote w:type="continuationNotice" w:id="1">
    <w:p w14:paraId="01237894" w14:textId="77777777" w:rsidR="004026F0" w:rsidRDefault="004026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01FD"/>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2DDE"/>
    <w:rsid w:val="00115B54"/>
    <w:rsid w:val="001307E2"/>
    <w:rsid w:val="00134671"/>
    <w:rsid w:val="00135D5D"/>
    <w:rsid w:val="00144288"/>
    <w:rsid w:val="001461B1"/>
    <w:rsid w:val="001822A0"/>
    <w:rsid w:val="00185CA0"/>
    <w:rsid w:val="001903F1"/>
    <w:rsid w:val="001A2F4C"/>
    <w:rsid w:val="001A38F2"/>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02833"/>
    <w:rsid w:val="00313F0F"/>
    <w:rsid w:val="00327235"/>
    <w:rsid w:val="00327438"/>
    <w:rsid w:val="003351DD"/>
    <w:rsid w:val="003360D2"/>
    <w:rsid w:val="0034188B"/>
    <w:rsid w:val="00346C31"/>
    <w:rsid w:val="00386B56"/>
    <w:rsid w:val="00394E73"/>
    <w:rsid w:val="00397EA2"/>
    <w:rsid w:val="003C070E"/>
    <w:rsid w:val="003D2E36"/>
    <w:rsid w:val="003E0C7C"/>
    <w:rsid w:val="003E3313"/>
    <w:rsid w:val="003E6080"/>
    <w:rsid w:val="003F23DC"/>
    <w:rsid w:val="003F6FC6"/>
    <w:rsid w:val="004026F0"/>
    <w:rsid w:val="00403663"/>
    <w:rsid w:val="00404A59"/>
    <w:rsid w:val="0042042A"/>
    <w:rsid w:val="00427806"/>
    <w:rsid w:val="00436846"/>
    <w:rsid w:val="00440449"/>
    <w:rsid w:val="00442464"/>
    <w:rsid w:val="00447886"/>
    <w:rsid w:val="004511A1"/>
    <w:rsid w:val="004816A2"/>
    <w:rsid w:val="004A349B"/>
    <w:rsid w:val="004A73C5"/>
    <w:rsid w:val="004B25B5"/>
    <w:rsid w:val="004C3050"/>
    <w:rsid w:val="004C5E5A"/>
    <w:rsid w:val="004D1C32"/>
    <w:rsid w:val="004E097E"/>
    <w:rsid w:val="004E7372"/>
    <w:rsid w:val="00504A84"/>
    <w:rsid w:val="005135BB"/>
    <w:rsid w:val="00514E43"/>
    <w:rsid w:val="005250E7"/>
    <w:rsid w:val="00552E61"/>
    <w:rsid w:val="00554E4A"/>
    <w:rsid w:val="00582F55"/>
    <w:rsid w:val="00582FFE"/>
    <w:rsid w:val="00585F84"/>
    <w:rsid w:val="005922EB"/>
    <w:rsid w:val="005B2103"/>
    <w:rsid w:val="005B43AA"/>
    <w:rsid w:val="005B5A7B"/>
    <w:rsid w:val="005D45B6"/>
    <w:rsid w:val="005E1B8C"/>
    <w:rsid w:val="005E3D64"/>
    <w:rsid w:val="005E7A87"/>
    <w:rsid w:val="006104B7"/>
    <w:rsid w:val="0062720A"/>
    <w:rsid w:val="00631CBE"/>
    <w:rsid w:val="006652C7"/>
    <w:rsid w:val="006666D7"/>
    <w:rsid w:val="00676E96"/>
    <w:rsid w:val="00695375"/>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4063F"/>
    <w:rsid w:val="00866B7A"/>
    <w:rsid w:val="00870C4A"/>
    <w:rsid w:val="00872B1A"/>
    <w:rsid w:val="00890144"/>
    <w:rsid w:val="0089231B"/>
    <w:rsid w:val="00894E92"/>
    <w:rsid w:val="00895E2E"/>
    <w:rsid w:val="008B653B"/>
    <w:rsid w:val="008C653F"/>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4E9B"/>
    <w:rsid w:val="009D7446"/>
    <w:rsid w:val="009E04CE"/>
    <w:rsid w:val="009E4AB7"/>
    <w:rsid w:val="009E5D50"/>
    <w:rsid w:val="009F6672"/>
    <w:rsid w:val="00A0763F"/>
    <w:rsid w:val="00A43A90"/>
    <w:rsid w:val="00A51274"/>
    <w:rsid w:val="00A51B63"/>
    <w:rsid w:val="00A83591"/>
    <w:rsid w:val="00AB12C5"/>
    <w:rsid w:val="00AC1B83"/>
    <w:rsid w:val="00AF468A"/>
    <w:rsid w:val="00B03B8B"/>
    <w:rsid w:val="00B10327"/>
    <w:rsid w:val="00B158DB"/>
    <w:rsid w:val="00B3092B"/>
    <w:rsid w:val="00B40364"/>
    <w:rsid w:val="00B56A4D"/>
    <w:rsid w:val="00B604D0"/>
    <w:rsid w:val="00B77254"/>
    <w:rsid w:val="00B92770"/>
    <w:rsid w:val="00B940D4"/>
    <w:rsid w:val="00BA7A74"/>
    <w:rsid w:val="00BC10B4"/>
    <w:rsid w:val="00BD145D"/>
    <w:rsid w:val="00BD21E1"/>
    <w:rsid w:val="00BD63AF"/>
    <w:rsid w:val="00BE35BE"/>
    <w:rsid w:val="00BF7F06"/>
    <w:rsid w:val="00C01D01"/>
    <w:rsid w:val="00C133CA"/>
    <w:rsid w:val="00C21AF8"/>
    <w:rsid w:val="00C251B8"/>
    <w:rsid w:val="00C51F27"/>
    <w:rsid w:val="00C64E5E"/>
    <w:rsid w:val="00C80B1C"/>
    <w:rsid w:val="00C86674"/>
    <w:rsid w:val="00CB1EB5"/>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86BB9"/>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F1491"/>
    <w:rsid w:val="00EF1DC2"/>
    <w:rsid w:val="00F07ABA"/>
    <w:rsid w:val="00F110E3"/>
    <w:rsid w:val="00F152F0"/>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54</TotalTime>
  <Pages>11</Pages>
  <Words>3609</Words>
  <Characters>20573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24134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5</cp:revision>
  <cp:lastPrinted>2022-12-19T04:52:00Z</cp:lastPrinted>
  <dcterms:created xsi:type="dcterms:W3CDTF">2023-01-28T18:18:00Z</dcterms:created>
  <dcterms:modified xsi:type="dcterms:W3CDTF">2023-01-30T17:01:00Z</dcterms:modified>
  <cp:category/>
</cp:coreProperties>
</file>